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6018"/>
      </w:tblGrid>
      <w:tr w:rsidR="0040303D" w14:paraId="25927F04" w14:textId="77777777" w:rsidTr="00771C65">
        <w:trPr>
          <w:trHeight w:val="697"/>
        </w:trPr>
        <w:tc>
          <w:tcPr>
            <w:tcW w:w="3261" w:type="dxa"/>
          </w:tcPr>
          <w:p w14:paraId="03B67A41" w14:textId="77777777" w:rsidR="0040303D" w:rsidRPr="005D421F" w:rsidRDefault="0040303D" w:rsidP="00771C65">
            <w:pPr>
              <w:jc w:val="center"/>
              <w:rPr>
                <w:rFonts w:ascii="Times New Roman" w:eastAsia="Times New Roman" w:hAnsi="Times New Roman"/>
                <w:b/>
                <w:w w:val="99"/>
                <w:sz w:val="26"/>
                <w:szCs w:val="26"/>
              </w:rPr>
            </w:pPr>
            <w:bookmarkStart w:id="0" w:name="page1"/>
            <w:bookmarkEnd w:id="0"/>
            <w:r w:rsidRPr="005D421F">
              <w:rPr>
                <w:rFonts w:ascii="Times New Roman" w:eastAsia="Times New Roman" w:hAnsi="Times New Roman"/>
                <w:b/>
                <w:w w:val="99"/>
                <w:sz w:val="26"/>
                <w:szCs w:val="26"/>
              </w:rPr>
              <w:t>ỦY BAN NHÂN DÂN</w:t>
            </w:r>
          </w:p>
          <w:p w14:paraId="0A7CC783" w14:textId="77777777" w:rsidR="0040303D" w:rsidRPr="005D421F" w:rsidRDefault="0040303D" w:rsidP="00771C65">
            <w:pPr>
              <w:jc w:val="center"/>
              <w:rPr>
                <w:rFonts w:ascii="Times New Roman" w:eastAsia="Times New Roman" w:hAnsi="Times New Roman"/>
                <w:b/>
                <w:sz w:val="26"/>
                <w:szCs w:val="26"/>
              </w:rPr>
            </w:pPr>
            <w:r>
              <w:rPr>
                <w:rFonts w:ascii="Times New Roman" w:eastAsia="Times New Roman" w:hAnsi="Times New Roman"/>
                <w:b/>
                <w:noProof/>
                <w:sz w:val="26"/>
                <w:szCs w:val="26"/>
              </w:rPr>
              <mc:AlternateContent>
                <mc:Choice Requires="wps">
                  <w:drawing>
                    <wp:anchor distT="0" distB="0" distL="114300" distR="114300" simplePos="0" relativeHeight="251659264" behindDoc="0" locked="0" layoutInCell="1" allowOverlap="1" wp14:anchorId="1CAB99CA" wp14:editId="7E37A65B">
                      <wp:simplePos x="0" y="0"/>
                      <wp:positionH relativeFrom="column">
                        <wp:posOffset>559923</wp:posOffset>
                      </wp:positionH>
                      <wp:positionV relativeFrom="paragraph">
                        <wp:posOffset>194945</wp:posOffset>
                      </wp:positionV>
                      <wp:extent cx="752622"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6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E979C6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1pt,15.35pt" to="103.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" strokecolor="black [3040]"/>
                  </w:pict>
                </mc:Fallback>
              </mc:AlternateContent>
            </w:r>
            <w:r w:rsidRPr="005D421F">
              <w:rPr>
                <w:rFonts w:ascii="Times New Roman" w:eastAsia="Times New Roman" w:hAnsi="Times New Roman"/>
                <w:b/>
                <w:sz w:val="26"/>
                <w:szCs w:val="26"/>
              </w:rPr>
              <w:t>HUYỆN IA H'DRAI</w:t>
            </w:r>
          </w:p>
        </w:tc>
        <w:tc>
          <w:tcPr>
            <w:tcW w:w="6095" w:type="dxa"/>
          </w:tcPr>
          <w:p w14:paraId="6FFEB365" w14:textId="77777777" w:rsidR="0040303D" w:rsidRPr="005D421F" w:rsidRDefault="0040303D" w:rsidP="00771C65">
            <w:pPr>
              <w:jc w:val="center"/>
              <w:rPr>
                <w:rFonts w:ascii="Times New Roman" w:eastAsia="Times New Roman" w:hAnsi="Times New Roman"/>
                <w:b/>
                <w:w w:val="99"/>
                <w:sz w:val="26"/>
                <w:szCs w:val="26"/>
              </w:rPr>
            </w:pPr>
            <w:r>
              <w:rPr>
                <w:rFonts w:ascii="Times New Roman" w:eastAsia="Times New Roman" w:hAnsi="Times New Roman"/>
                <w:b/>
                <w:w w:val="99"/>
                <w:sz w:val="26"/>
                <w:szCs w:val="26"/>
              </w:rPr>
              <w:t>CỘNG HÒA</w:t>
            </w:r>
            <w:r w:rsidRPr="005D421F">
              <w:rPr>
                <w:rFonts w:ascii="Times New Roman" w:eastAsia="Times New Roman" w:hAnsi="Times New Roman"/>
                <w:b/>
                <w:w w:val="99"/>
                <w:sz w:val="26"/>
                <w:szCs w:val="26"/>
              </w:rPr>
              <w:t xml:space="preserve"> XÃ HỘI CHỦ NGHĨA VIỆT NAM</w:t>
            </w:r>
          </w:p>
          <w:p w14:paraId="19351C7C" w14:textId="77777777" w:rsidR="0040303D" w:rsidRPr="005D421F" w:rsidRDefault="0040303D" w:rsidP="00771C65">
            <w:pPr>
              <w:jc w:val="center"/>
              <w:rPr>
                <w:rFonts w:ascii="Times New Roman" w:eastAsia="Times New Roman" w:hAnsi="Times New Roman"/>
                <w:b/>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7F5F84E" wp14:editId="72439CED">
                      <wp:simplePos x="0" y="0"/>
                      <wp:positionH relativeFrom="column">
                        <wp:posOffset>768741</wp:posOffset>
                      </wp:positionH>
                      <wp:positionV relativeFrom="paragraph">
                        <wp:posOffset>194359</wp:posOffset>
                      </wp:positionV>
                      <wp:extent cx="2215124" cy="0"/>
                      <wp:effectExtent l="0" t="0" r="13970" b="19050"/>
                      <wp:wrapNone/>
                      <wp:docPr id="2" name="Straight Connector 2"/>
                      <wp:cNvGraphicFramePr/>
                      <a:graphic xmlns:a="http://schemas.openxmlformats.org/drawingml/2006/main">
                        <a:graphicData uri="http://schemas.microsoft.com/office/word/2010/wordprocessingShape">
                          <wps:wsp>
                            <wps:cNvCnPr/>
                            <wps:spPr>
                              <a:xfrm>
                                <a:off x="0" y="0"/>
                                <a:ext cx="221512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5F0230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5pt,15.3pt" to="234.9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"/>
                  </w:pict>
                </mc:Fallback>
              </mc:AlternateContent>
            </w:r>
            <w:r w:rsidRPr="005D421F">
              <w:rPr>
                <w:rFonts w:ascii="Times New Roman" w:eastAsia="Times New Roman" w:hAnsi="Times New Roman"/>
                <w:b/>
                <w:sz w:val="28"/>
                <w:szCs w:val="28"/>
              </w:rPr>
              <w:t>Độc lập - Tự do - Hạnh phúc</w:t>
            </w:r>
          </w:p>
        </w:tc>
      </w:tr>
      <w:tr w:rsidR="0040303D" w14:paraId="1D400E9C" w14:textId="77777777" w:rsidTr="00771C65">
        <w:trPr>
          <w:trHeight w:val="283"/>
        </w:trPr>
        <w:tc>
          <w:tcPr>
            <w:tcW w:w="3261" w:type="dxa"/>
          </w:tcPr>
          <w:p w14:paraId="001F7840" w14:textId="77777777" w:rsidR="0040303D" w:rsidRDefault="0040303D" w:rsidP="00771C65">
            <w:pPr>
              <w:jc w:val="center"/>
              <w:rPr>
                <w:rFonts w:ascii="Times New Roman" w:eastAsia="Times New Roman" w:hAnsi="Times New Roman"/>
                <w:sz w:val="24"/>
              </w:rPr>
            </w:pPr>
            <w:r w:rsidRPr="00560C55">
              <w:rPr>
                <w:rFonts w:ascii="Times New Roman" w:eastAsia="Times New Roman" w:hAnsi="Times New Roman"/>
                <w:sz w:val="28"/>
                <w:szCs w:val="28"/>
              </w:rPr>
              <w:t>Số:</w:t>
            </w:r>
            <w:r>
              <w:rPr>
                <w:rFonts w:ascii="Times New Roman" w:eastAsia="Times New Roman" w:hAnsi="Times New Roman"/>
                <w:sz w:val="28"/>
                <w:szCs w:val="28"/>
              </w:rPr>
              <w:t xml:space="preserve">         </w:t>
            </w:r>
            <w:r w:rsidRPr="00560C55">
              <w:rPr>
                <w:rFonts w:ascii="Times New Roman" w:eastAsia="Times New Roman" w:hAnsi="Times New Roman"/>
                <w:sz w:val="28"/>
                <w:szCs w:val="28"/>
              </w:rPr>
              <w:t>/KH-UBND</w:t>
            </w:r>
          </w:p>
        </w:tc>
        <w:tc>
          <w:tcPr>
            <w:tcW w:w="6095" w:type="dxa"/>
          </w:tcPr>
          <w:p w14:paraId="5254E0C7" w14:textId="77777777" w:rsidR="0040303D" w:rsidRDefault="00672F56" w:rsidP="00771C65">
            <w:pPr>
              <w:jc w:val="center"/>
              <w:rPr>
                <w:rFonts w:ascii="Times New Roman" w:eastAsia="Times New Roman" w:hAnsi="Times New Roman"/>
                <w:sz w:val="24"/>
              </w:rPr>
            </w:pPr>
            <w:r>
              <w:rPr>
                <w:rFonts w:ascii="Times New Roman" w:eastAsia="Times New Roman" w:hAnsi="Times New Roman"/>
                <w:i/>
                <w:sz w:val="28"/>
                <w:szCs w:val="28"/>
              </w:rPr>
              <w:t>Ia H'Drai, ngày       tháng 01 năm 2023</w:t>
            </w:r>
          </w:p>
        </w:tc>
      </w:tr>
    </w:tbl>
    <w:p w14:paraId="3D7D3024" w14:textId="77777777" w:rsidR="0040303D" w:rsidRPr="00984026" w:rsidRDefault="0040303D" w:rsidP="0040303D">
      <w:pPr>
        <w:spacing w:line="252" w:lineRule="exact"/>
        <w:jc w:val="both"/>
        <w:rPr>
          <w:rFonts w:ascii="Times New Roman" w:eastAsia="Times New Roman" w:hAnsi="Times New Roman" w:cs="Times New Roman"/>
          <w:sz w:val="28"/>
          <w:szCs w:val="28"/>
        </w:rPr>
      </w:pPr>
    </w:p>
    <w:p w14:paraId="06ACBB22" w14:textId="77777777" w:rsidR="0040303D" w:rsidRPr="00984026" w:rsidRDefault="0040303D" w:rsidP="0040303D">
      <w:pPr>
        <w:spacing w:before="120" w:line="0" w:lineRule="atLeast"/>
        <w:ind w:right="-261"/>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KẾ HOẠCH</w:t>
      </w:r>
    </w:p>
    <w:p w14:paraId="2B93C9F7" w14:textId="77777777" w:rsidR="0040303D" w:rsidRPr="00984026" w:rsidRDefault="0040303D" w:rsidP="0040303D">
      <w:pPr>
        <w:spacing w:line="13" w:lineRule="exact"/>
        <w:jc w:val="center"/>
        <w:rPr>
          <w:rFonts w:ascii="Times New Roman" w:eastAsia="Times New Roman" w:hAnsi="Times New Roman" w:cs="Times New Roman"/>
          <w:sz w:val="28"/>
          <w:szCs w:val="28"/>
        </w:rPr>
      </w:pPr>
    </w:p>
    <w:p w14:paraId="5FB7CE90" w14:textId="77777777" w:rsidR="0040303D" w:rsidRDefault="0040303D" w:rsidP="0040303D">
      <w:pPr>
        <w:spacing w:line="234" w:lineRule="auto"/>
        <w:ind w:right="-25"/>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Phối hợp tuyên truyền giữa Ủy ban nhân dân</w:t>
      </w:r>
      <w:r>
        <w:rPr>
          <w:rFonts w:ascii="Times New Roman" w:eastAsia="Times New Roman" w:hAnsi="Times New Roman" w:cs="Times New Roman"/>
          <w:b/>
          <w:sz w:val="28"/>
          <w:szCs w:val="28"/>
        </w:rPr>
        <w:t xml:space="preserve"> </w:t>
      </w:r>
      <w:r w:rsidRPr="00984026">
        <w:rPr>
          <w:rFonts w:ascii="Times New Roman" w:eastAsia="Times New Roman" w:hAnsi="Times New Roman" w:cs="Times New Roman"/>
          <w:b/>
          <w:sz w:val="28"/>
          <w:szCs w:val="28"/>
        </w:rPr>
        <w:t>huyện</w:t>
      </w:r>
      <w:r>
        <w:rPr>
          <w:rFonts w:ascii="Times New Roman" w:eastAsia="Times New Roman" w:hAnsi="Times New Roman" w:cs="Times New Roman"/>
          <w:b/>
          <w:sz w:val="28"/>
          <w:szCs w:val="28"/>
        </w:rPr>
        <w:t xml:space="preserve"> với</w:t>
      </w:r>
    </w:p>
    <w:p w14:paraId="297C4F3E" w14:textId="77777777" w:rsidR="0040303D" w:rsidRPr="00984026" w:rsidRDefault="0040303D" w:rsidP="0040303D">
      <w:pPr>
        <w:spacing w:line="234" w:lineRule="auto"/>
        <w:ind w:right="-25"/>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 xml:space="preserve">Đài Phát thanh - Truyền hình </w:t>
      </w:r>
      <w:r>
        <w:rPr>
          <w:rFonts w:ascii="Times New Roman" w:eastAsia="Times New Roman" w:hAnsi="Times New Roman" w:cs="Times New Roman"/>
          <w:b/>
          <w:sz w:val="28"/>
          <w:szCs w:val="28"/>
        </w:rPr>
        <w:t>tỉnh năm 2023</w:t>
      </w:r>
    </w:p>
    <w:p w14:paraId="20F8CAB4" w14:textId="77777777" w:rsidR="0040303D" w:rsidRPr="00984026" w:rsidRDefault="0040303D" w:rsidP="0040303D">
      <w:pPr>
        <w:spacing w:line="319" w:lineRule="exact"/>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6E83313" wp14:editId="34FC26DC">
                <wp:simplePos x="0" y="0"/>
                <wp:positionH relativeFrom="column">
                  <wp:posOffset>2119190</wp:posOffset>
                </wp:positionH>
                <wp:positionV relativeFrom="paragraph">
                  <wp:posOffset>14605</wp:posOffset>
                </wp:positionV>
                <wp:extent cx="1892105" cy="0"/>
                <wp:effectExtent l="0" t="0" r="13335" b="19050"/>
                <wp:wrapNone/>
                <wp:docPr id="6" name="Straight Connector 6"/>
                <wp:cNvGraphicFramePr/>
                <a:graphic xmlns:a="http://schemas.openxmlformats.org/drawingml/2006/main">
                  <a:graphicData uri="http://schemas.microsoft.com/office/word/2010/wordprocessingShape">
                    <wps:wsp>
                      <wps:cNvCnPr/>
                      <wps:spPr>
                        <a:xfrm>
                          <a:off x="0" y="0"/>
                          <a:ext cx="18921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5C7F4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85pt,1.15pt" to="315.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" strokecolor="black [3040]"/>
            </w:pict>
          </mc:Fallback>
        </mc:AlternateContent>
      </w:r>
    </w:p>
    <w:p w14:paraId="03851251" w14:textId="77777777" w:rsidR="0040303D" w:rsidRPr="008A204B" w:rsidRDefault="0040303D" w:rsidP="0040303D">
      <w:pPr>
        <w:spacing w:before="120"/>
        <w:ind w:firstLine="720"/>
        <w:jc w:val="both"/>
        <w:rPr>
          <w:rFonts w:ascii="Times New Roman" w:eastAsia="Times New Roman" w:hAnsi="Times New Roman" w:cs="Times New Roman"/>
          <w:sz w:val="28"/>
          <w:szCs w:val="28"/>
        </w:rPr>
      </w:pPr>
      <w:r w:rsidRPr="008A204B">
        <w:rPr>
          <w:rFonts w:ascii="Times New Roman" w:eastAsia="Times New Roman" w:hAnsi="Times New Roman" w:cs="Times New Roman"/>
          <w:sz w:val="28"/>
          <w:szCs w:val="28"/>
        </w:rPr>
        <w:t xml:space="preserve">Căn cứ Quy chế số 01/QCPH-PHTH-BKT-UBND ngày 16/01/2020 phối hợp tuyên truyền giữa Đài Phát thanh </w:t>
      </w:r>
      <w:r>
        <w:rPr>
          <w:rFonts w:ascii="Times New Roman" w:eastAsia="Times New Roman" w:hAnsi="Times New Roman" w:cs="Times New Roman"/>
          <w:sz w:val="28"/>
          <w:szCs w:val="28"/>
        </w:rPr>
        <w:t>-</w:t>
      </w:r>
      <w:r w:rsidRPr="008A204B">
        <w:rPr>
          <w:rFonts w:ascii="Times New Roman" w:eastAsia="Times New Roman" w:hAnsi="Times New Roman" w:cs="Times New Roman"/>
          <w:sz w:val="28"/>
          <w:szCs w:val="28"/>
        </w:rPr>
        <w:t xml:space="preserve"> Truyền hình tỉnh Kon Tum và Báo Kon Tum với UBND các huyện, thành phố giai đoạn 2020</w:t>
      </w:r>
      <w:r>
        <w:rPr>
          <w:rFonts w:ascii="Times New Roman" w:eastAsia="Times New Roman" w:hAnsi="Times New Roman" w:cs="Times New Roman"/>
          <w:sz w:val="28"/>
          <w:szCs w:val="28"/>
        </w:rPr>
        <w:t xml:space="preserve"> - </w:t>
      </w:r>
      <w:r w:rsidRPr="008A204B">
        <w:rPr>
          <w:rFonts w:ascii="Times New Roman" w:eastAsia="Times New Roman" w:hAnsi="Times New Roman" w:cs="Times New Roman"/>
          <w:sz w:val="28"/>
          <w:szCs w:val="28"/>
        </w:rPr>
        <w:t>2025; Chương trình số 02/CTr-UBND-PTTH ngày 18/5/2021 của Đài Phát thanh</w:t>
      </w:r>
      <w:r>
        <w:rPr>
          <w:rFonts w:ascii="Times New Roman" w:eastAsia="Times New Roman" w:hAnsi="Times New Roman" w:cs="Times New Roman"/>
          <w:sz w:val="28"/>
          <w:szCs w:val="28"/>
        </w:rPr>
        <w:t xml:space="preserve"> -</w:t>
      </w:r>
      <w:r w:rsidRPr="008A204B">
        <w:rPr>
          <w:rFonts w:ascii="Times New Roman" w:eastAsia="Times New Roman" w:hAnsi="Times New Roman" w:cs="Times New Roman"/>
          <w:sz w:val="28"/>
          <w:szCs w:val="28"/>
        </w:rPr>
        <w:t xml:space="preserve"> Truyền hình tỉnh và Ủy ban nhân dân huyện Ia H'Drai về phối hợp tuyên truyền giai đoạn 2021 </w:t>
      </w:r>
      <w:r>
        <w:rPr>
          <w:rFonts w:ascii="Times New Roman" w:eastAsia="Times New Roman" w:hAnsi="Times New Roman" w:cs="Times New Roman"/>
          <w:sz w:val="28"/>
          <w:szCs w:val="28"/>
        </w:rPr>
        <w:t>-</w:t>
      </w:r>
      <w:r w:rsidRPr="008A204B">
        <w:rPr>
          <w:rFonts w:ascii="Times New Roman" w:eastAsia="Times New Roman" w:hAnsi="Times New Roman" w:cs="Times New Roman"/>
          <w:sz w:val="28"/>
          <w:szCs w:val="28"/>
        </w:rPr>
        <w:t xml:space="preserve"> 2025;</w:t>
      </w:r>
    </w:p>
    <w:p w14:paraId="231C6660" w14:textId="77777777" w:rsidR="0040303D" w:rsidRPr="00DB73BA" w:rsidRDefault="0040303D" w:rsidP="0040303D">
      <w:pPr>
        <w:spacing w:before="120" w:after="120"/>
        <w:ind w:firstLine="720"/>
        <w:jc w:val="both"/>
        <w:rPr>
          <w:rFonts w:ascii="Times New Roman" w:eastAsia="Times New Roman" w:hAnsi="Times New Roman" w:cs="Times New Roman"/>
          <w:i/>
          <w:sz w:val="28"/>
          <w:szCs w:val="28"/>
        </w:rPr>
      </w:pPr>
      <w:r w:rsidRPr="00DB73BA">
        <w:rPr>
          <w:rFonts w:ascii="Times New Roman" w:eastAsia="Times New Roman" w:hAnsi="Times New Roman" w:cs="Times New Roman"/>
          <w:sz w:val="28"/>
          <w:szCs w:val="28"/>
        </w:rPr>
        <w:t>Ủy ban nhân dân huyện xây dựng Kế hoạch thực hiện Chương trìn</w:t>
      </w:r>
      <w:r>
        <w:rPr>
          <w:rFonts w:ascii="Times New Roman" w:eastAsia="Times New Roman" w:hAnsi="Times New Roman" w:cs="Times New Roman"/>
          <w:sz w:val="28"/>
          <w:szCs w:val="28"/>
        </w:rPr>
        <w:t>h phối hợp tuyên truyền năm 2023</w:t>
      </w:r>
      <w:r w:rsidRPr="00DB73BA">
        <w:rPr>
          <w:rFonts w:ascii="Times New Roman" w:eastAsia="Times New Roman" w:hAnsi="Times New Roman" w:cs="Times New Roman"/>
          <w:sz w:val="28"/>
          <w:szCs w:val="28"/>
        </w:rPr>
        <w:t>, như sau:</w:t>
      </w:r>
    </w:p>
    <w:p w14:paraId="13902627" w14:textId="77777777" w:rsidR="0040303D" w:rsidRPr="00DB73BA" w:rsidRDefault="0040303D" w:rsidP="0040303D">
      <w:pPr>
        <w:spacing w:before="120" w:after="120"/>
        <w:ind w:firstLine="720"/>
        <w:jc w:val="both"/>
        <w:rPr>
          <w:rFonts w:ascii="Times New Roman" w:eastAsia="Times New Roman" w:hAnsi="Times New Roman" w:cs="Times New Roman"/>
          <w:i/>
          <w:sz w:val="28"/>
          <w:szCs w:val="28"/>
        </w:rPr>
      </w:pPr>
      <w:r w:rsidRPr="00DB73BA">
        <w:rPr>
          <w:rFonts w:ascii="Times New Roman" w:eastAsia="Times New Roman" w:hAnsi="Times New Roman" w:cs="Times New Roman"/>
          <w:b/>
          <w:sz w:val="28"/>
          <w:szCs w:val="28"/>
        </w:rPr>
        <w:t>I. MỤC ĐÍCH, YÊU CẦU</w:t>
      </w:r>
      <w:r w:rsidRPr="00DB73BA">
        <w:rPr>
          <w:rFonts w:ascii="Times New Roman" w:eastAsia="Times New Roman" w:hAnsi="Times New Roman" w:cs="Times New Roman"/>
          <w:i/>
          <w:sz w:val="28"/>
          <w:szCs w:val="28"/>
        </w:rPr>
        <w:t xml:space="preserve"> </w:t>
      </w:r>
    </w:p>
    <w:p w14:paraId="1C145F44" w14:textId="77777777" w:rsidR="0040303D" w:rsidRPr="00DB73BA" w:rsidRDefault="0040303D" w:rsidP="0040303D">
      <w:pPr>
        <w:spacing w:before="120" w:after="120"/>
        <w:ind w:firstLine="720"/>
        <w:jc w:val="both"/>
        <w:rPr>
          <w:rFonts w:ascii="Times New Roman" w:eastAsia="Times New Roman" w:hAnsi="Times New Roman" w:cs="Times New Roman"/>
          <w:i/>
          <w:sz w:val="28"/>
          <w:szCs w:val="28"/>
        </w:rPr>
      </w:pPr>
      <w:r w:rsidRPr="00DB73BA">
        <w:rPr>
          <w:rFonts w:ascii="Times New Roman" w:eastAsia="Times New Roman" w:hAnsi="Times New Roman" w:cs="Times New Roman"/>
          <w:b/>
          <w:sz w:val="28"/>
          <w:szCs w:val="28"/>
        </w:rPr>
        <w:t>1.</w:t>
      </w:r>
      <w:r w:rsidRPr="00DB73BA">
        <w:rPr>
          <w:rFonts w:ascii="Times New Roman" w:eastAsia="Times New Roman" w:hAnsi="Times New Roman" w:cs="Times New Roman"/>
          <w:i/>
          <w:sz w:val="28"/>
          <w:szCs w:val="28"/>
        </w:rPr>
        <w:t xml:space="preserve"> </w:t>
      </w:r>
      <w:r w:rsidRPr="00DB73BA">
        <w:rPr>
          <w:rFonts w:ascii="Times New Roman" w:eastAsia="Times New Roman" w:hAnsi="Times New Roman" w:cs="Times New Roman"/>
          <w:sz w:val="28"/>
          <w:szCs w:val="28"/>
        </w:rPr>
        <w:t>Thực hiện nhiệm vụ tuyên truyền, phổ biến các chủ trương, đường lối của Đảng, chính sách, pháp luật của Nhà nước; các chủ trương của cấp ủy, chính quyền địa phương. Các chủ đề, chủ điểm, sự kiện chính trị trọng đại, các ngày kỷ niệm, các chủ trương, định hướng tuyên truyền ở địa phương, cơ sở được phản ánh, thông tin kịp thời trên sóng phát thanh, truyền hình.</w:t>
      </w:r>
      <w:r w:rsidRPr="00DB73BA">
        <w:rPr>
          <w:rFonts w:ascii="Times New Roman" w:eastAsia="Times New Roman" w:hAnsi="Times New Roman" w:cs="Times New Roman"/>
          <w:i/>
          <w:sz w:val="28"/>
          <w:szCs w:val="28"/>
        </w:rPr>
        <w:t xml:space="preserve"> </w:t>
      </w:r>
    </w:p>
    <w:p w14:paraId="549776EA"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b/>
          <w:sz w:val="28"/>
          <w:szCs w:val="28"/>
        </w:rPr>
        <w:t>2.</w:t>
      </w:r>
      <w:r w:rsidRPr="00DB73BA">
        <w:rPr>
          <w:rFonts w:ascii="Times New Roman" w:eastAsia="Times New Roman" w:hAnsi="Times New Roman" w:cs="Times New Roman"/>
          <w:sz w:val="28"/>
          <w:szCs w:val="28"/>
        </w:rPr>
        <w:t xml:space="preserve"> Nội dung tuyên truyền cụ thể, thiết thực, hiệu quả, góp phần thực hiện tốt việc đưa Nghị quyết Đảng các cấp vào cuộc sống; các chủ trương, đường lối của Đảng, chính sách, pháp luật của Nhà nước được thông tin chính xác, đầy đủ, kịp thời, phản ánh mọi mặt của đời sống xã hội.</w:t>
      </w:r>
    </w:p>
    <w:p w14:paraId="51B9C639"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b/>
          <w:sz w:val="28"/>
          <w:szCs w:val="28"/>
        </w:rPr>
        <w:t>II. NỘI DUNG</w:t>
      </w:r>
      <w:r w:rsidRPr="00DB73BA">
        <w:rPr>
          <w:rFonts w:ascii="Times New Roman" w:eastAsia="Times New Roman" w:hAnsi="Times New Roman" w:cs="Times New Roman"/>
          <w:sz w:val="28"/>
          <w:szCs w:val="28"/>
        </w:rPr>
        <w:t xml:space="preserve"> </w:t>
      </w:r>
    </w:p>
    <w:p w14:paraId="5EF66307"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b/>
          <w:sz w:val="28"/>
          <w:szCs w:val="28"/>
        </w:rPr>
        <w:t>1.</w:t>
      </w:r>
      <w:r w:rsidRPr="00DB73BA">
        <w:rPr>
          <w:rFonts w:ascii="Times New Roman" w:eastAsia="Times New Roman" w:hAnsi="Times New Roman" w:cs="Times New Roman"/>
          <w:sz w:val="28"/>
          <w:szCs w:val="28"/>
        </w:rPr>
        <w:t xml:space="preserve"> </w:t>
      </w:r>
      <w:r w:rsidRPr="00DB73BA">
        <w:rPr>
          <w:rFonts w:ascii="Times New Roman" w:eastAsia="Times New Roman" w:hAnsi="Times New Roman" w:cs="Times New Roman"/>
          <w:b/>
          <w:sz w:val="28"/>
          <w:szCs w:val="28"/>
        </w:rPr>
        <w:t>Nội dung tuyên truyền</w:t>
      </w:r>
    </w:p>
    <w:p w14:paraId="2D41FA15"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Tuyên truyền, phổ biến các chủ trương, đường lối của Đảng, chính sách, pháp luật của Nhà nước; các chủ trương của cấp ủy, chính quyền địa phương; những thuận lợi và khó khăn trong công tác lãnh đạo, chỉ đạo, quản lý, điều hành của chính quyền địa phương nhằm thống nhất về tư tưởng chính trị, tạo sự đồng thuận trong Nhân dân, góp phần ổn định an ninh chính trị, trật tự an toàn xã hội ở cơ sở. </w:t>
      </w:r>
    </w:p>
    <w:p w14:paraId="5723B8BE"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Thông tin, tuyên truyền những thành tựu, kết quả đạt được trong phát triển kinh tế, văn hóa, xã hội, giữ vững an ninh chính trị, xây dựng Đảng, xây dựng chính quyền ở địa phương, cơ sở; đưa Nghị quyết Đảng bộ các cấp vào đời sống. </w:t>
      </w:r>
    </w:p>
    <w:p w14:paraId="107324F2"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Phản ánh các khó khăn, vướng mắc, những vấn đề nổi cộm, bức xúc đang diễn ra ở cơ sở cần sự quan tâm, phối hợp giải quyết, định hướng dư luận. </w:t>
      </w:r>
    </w:p>
    <w:p w14:paraId="2C5D1C2D"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Các sự kiện chính trị trọng đại, các ngày kỷ niệm, các chủ trương, định hướng tuyên truyền ở địa phương, cơ sở được phản ánh, thông tin kịp thời trên sóng phát thanh, truyền hình.</w:t>
      </w:r>
      <w:bookmarkStart w:id="1" w:name="page2"/>
      <w:bookmarkEnd w:id="1"/>
      <w:r w:rsidRPr="00DB73BA">
        <w:rPr>
          <w:rFonts w:ascii="Times New Roman" w:eastAsia="Times New Roman" w:hAnsi="Times New Roman" w:cs="Times New Roman"/>
          <w:sz w:val="28"/>
          <w:szCs w:val="28"/>
        </w:rPr>
        <w:t xml:space="preserve"> </w:t>
      </w:r>
    </w:p>
    <w:p w14:paraId="0B0EB009"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Quảng bá, giới thiệu tiềm năng, thế mạnh của địa phương nhằm kêu gọi, thu hút đầu tư, huy động các nguồn lực phát triển kinh tế, xã hội, giữ vững quốc phòng, </w:t>
      </w:r>
      <w:r w:rsidRPr="00DB73BA">
        <w:rPr>
          <w:rFonts w:ascii="Times New Roman" w:eastAsia="Times New Roman" w:hAnsi="Times New Roman" w:cs="Times New Roman"/>
          <w:sz w:val="28"/>
          <w:szCs w:val="28"/>
        </w:rPr>
        <w:lastRenderedPageBreak/>
        <w:t xml:space="preserve">an ninh, bảo tồn và phát huy bản sắc văn hóa truyền thống đặc sắc của đồng bào các dân tộc. </w:t>
      </w:r>
    </w:p>
    <w:p w14:paraId="4D83F9E6"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b/>
          <w:sz w:val="28"/>
          <w:szCs w:val="28"/>
        </w:rPr>
        <w:t>2. Hình thức tuyên truyền</w:t>
      </w:r>
      <w:r w:rsidRPr="00DB73BA">
        <w:rPr>
          <w:rFonts w:ascii="Times New Roman" w:eastAsia="Times New Roman" w:hAnsi="Times New Roman" w:cs="Times New Roman"/>
          <w:sz w:val="28"/>
          <w:szCs w:val="28"/>
        </w:rPr>
        <w:t xml:space="preserve"> </w:t>
      </w:r>
    </w:p>
    <w:p w14:paraId="5B16C1F9"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Thực hiện công tác tuyên truyền, cung cấp thông tin, chủ trương, định hướng lớn về hoạt động trên địa bàn huyện, phối hợp với Đài Phát thanh - Truyền hình tỉnh triển khai tuyên truyền tới đông đảo các tầng lớp Nhân dân, tạo sự đồng thuận thực hiện tốt nhiệm vụ chính trị của địa phương. </w:t>
      </w:r>
    </w:p>
    <w:p w14:paraId="131C49FF"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Các cơ quan, đơn vị </w:t>
      </w:r>
      <w:r w:rsidR="002B4CC6">
        <w:rPr>
          <w:rFonts w:ascii="Times New Roman" w:eastAsia="Times New Roman" w:hAnsi="Times New Roman" w:cs="Times New Roman"/>
          <w:sz w:val="28"/>
          <w:szCs w:val="28"/>
        </w:rPr>
        <w:t xml:space="preserve">trên địa bàn </w:t>
      </w:r>
      <w:r w:rsidRPr="00DB73BA">
        <w:rPr>
          <w:rFonts w:ascii="Times New Roman" w:eastAsia="Times New Roman" w:hAnsi="Times New Roman" w:cs="Times New Roman"/>
          <w:sz w:val="28"/>
          <w:szCs w:val="28"/>
        </w:rPr>
        <w:t xml:space="preserve">huyện, Ủy ban nhân dân các xã thường xuyên và định kỳ cung cấp thông tin để đảm bảo cho công tác tuyên truyền trên địa bàn huyện. </w:t>
      </w:r>
    </w:p>
    <w:p w14:paraId="3F4F7BA0"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xml:space="preserve">- Chủ động tổ chức sản xuất các tin, bài, phóng sự để phát trên sóng phát thanh, truyền hình tỉnh Kon Tum. Hằng tuần, Trung tâm </w:t>
      </w:r>
      <w:r w:rsidR="002B4CC6">
        <w:rPr>
          <w:rFonts w:ascii="Times New Roman" w:eastAsia="Times New Roman" w:hAnsi="Times New Roman" w:cs="Times New Roman"/>
          <w:sz w:val="28"/>
          <w:szCs w:val="28"/>
        </w:rPr>
        <w:t xml:space="preserve">Văn hóa - Thể thao - Du lịch và Truyền thông </w:t>
      </w:r>
      <w:r w:rsidRPr="00DB73BA">
        <w:rPr>
          <w:rFonts w:ascii="Times New Roman" w:eastAsia="Times New Roman" w:hAnsi="Times New Roman" w:cs="Times New Roman"/>
          <w:sz w:val="28"/>
          <w:szCs w:val="28"/>
        </w:rPr>
        <w:t xml:space="preserve">cộng tác tin, phóng sự phát trên sóng Đài Phát thanh - Truyền hình tỉnh; khai thác các tin, bài đã phát trên sóng Đài Phát thanh - Truyền hình tỉnh chia sẻ trên các mạng xã hội. </w:t>
      </w:r>
    </w:p>
    <w:p w14:paraId="6746879C" w14:textId="77777777" w:rsidR="0040303D" w:rsidRPr="00DB73BA"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 Quan tâm và cử cán bộ chuyên môn tập huấn, bồi dưỡng nghiệp vụ phát thanh - truyền hình (</w:t>
      </w:r>
      <w:r w:rsidRPr="00DB73BA">
        <w:rPr>
          <w:rFonts w:ascii="Times New Roman" w:eastAsia="Times New Roman" w:hAnsi="Times New Roman" w:cs="Times New Roman"/>
          <w:i/>
          <w:sz w:val="28"/>
          <w:szCs w:val="28"/>
        </w:rPr>
        <w:t>khi Đài Phát thanh - Truyền hình tỉnh thông báo</w:t>
      </w:r>
      <w:r w:rsidRPr="00DB73BA">
        <w:rPr>
          <w:rFonts w:ascii="Times New Roman" w:eastAsia="Times New Roman" w:hAnsi="Times New Roman" w:cs="Times New Roman"/>
          <w:sz w:val="28"/>
          <w:szCs w:val="28"/>
        </w:rPr>
        <w:t>) đáp ứng yêu cầu xây dựng tin, bài đảm bảo chất lượng hình ảnh, âm thanh.</w:t>
      </w:r>
    </w:p>
    <w:p w14:paraId="17CD4763"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3. Nội dung, thời gian thực hiện: </w:t>
      </w:r>
      <w:r w:rsidRPr="00DB73BA">
        <w:rPr>
          <w:rFonts w:ascii="Times New Roman" w:eastAsia="Times New Roman" w:hAnsi="Times New Roman" w:cs="Times New Roman"/>
          <w:sz w:val="28"/>
          <w:szCs w:val="28"/>
        </w:rPr>
        <w:t xml:space="preserve">Xây dựng các phóng sự, tin bài tuyên tuyền các nhiệm vụ chính trị trọng tâm của huyện trên Đài Phát thanh </w:t>
      </w:r>
      <w:r>
        <w:rPr>
          <w:rFonts w:ascii="Times New Roman" w:eastAsia="Times New Roman" w:hAnsi="Times New Roman" w:cs="Times New Roman"/>
          <w:sz w:val="28"/>
          <w:szCs w:val="28"/>
        </w:rPr>
        <w:t>-</w:t>
      </w:r>
      <w:r w:rsidRPr="00DB73BA">
        <w:rPr>
          <w:rFonts w:ascii="Times New Roman" w:eastAsia="Times New Roman" w:hAnsi="Times New Roman" w:cs="Times New Roman"/>
          <w:sz w:val="28"/>
          <w:szCs w:val="28"/>
        </w:rPr>
        <w:t xml:space="preserve"> T</w:t>
      </w:r>
      <w:r>
        <w:rPr>
          <w:rFonts w:ascii="Times New Roman" w:eastAsia="Times New Roman" w:hAnsi="Times New Roman" w:cs="Times New Roman"/>
          <w:sz w:val="28"/>
          <w:szCs w:val="28"/>
        </w:rPr>
        <w:t xml:space="preserve">ruyền hình tỉnh </w:t>
      </w:r>
      <w:r w:rsidRPr="00DB73BA">
        <w:rPr>
          <w:rFonts w:ascii="Times New Roman" w:eastAsia="Times New Roman" w:hAnsi="Times New Roman" w:cs="Times New Roman"/>
          <w:sz w:val="28"/>
          <w:szCs w:val="28"/>
        </w:rPr>
        <w:t>với các chủ đề, thời gian như sau:</w:t>
      </w:r>
      <w:r w:rsidRPr="00DB73BA">
        <w:rPr>
          <w:rFonts w:ascii="Times New Roman" w:eastAsia="Times New Roman" w:hAnsi="Times New Roman" w:cs="Times New Roman"/>
          <w:b/>
          <w:sz w:val="28"/>
          <w:szCs w:val="28"/>
        </w:rPr>
        <w:t xml:space="preserve"> </w:t>
      </w:r>
    </w:p>
    <w:p w14:paraId="39386107" w14:textId="77777777" w:rsidR="0040303D" w:rsidRDefault="0040303D" w:rsidP="0040303D">
      <w:pPr>
        <w:spacing w:before="120" w:after="120"/>
        <w:ind w:firstLine="720"/>
        <w:jc w:val="both"/>
        <w:rPr>
          <w:rFonts w:ascii="Times New Roman" w:eastAsia="Times New Roman" w:hAnsi="Times New Roman" w:cs="Times New Roman"/>
          <w:sz w:val="28"/>
          <w:szCs w:val="28"/>
        </w:rPr>
      </w:pPr>
      <w:r w:rsidRPr="00DB73BA">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Quý I/2023</w:t>
      </w:r>
      <w:r w:rsidRPr="00DB73BA">
        <w:rPr>
          <w:rFonts w:ascii="Times New Roman" w:eastAsia="Times New Roman" w:hAnsi="Times New Roman" w:cs="Times New Roman"/>
          <w:sz w:val="28"/>
          <w:szCs w:val="28"/>
        </w:rPr>
        <w:t>:</w:t>
      </w:r>
    </w:p>
    <w:p w14:paraId="42EF2EFF" w14:textId="77777777" w:rsidR="0040303D" w:rsidRDefault="0040303D" w:rsidP="0040303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Kỷ niệm 08 năm Ngày thành lập huyện 11/03/2023 </w:t>
      </w:r>
      <w:r w:rsidRPr="00C052A6">
        <w:rPr>
          <w:rFonts w:ascii="Times New Roman" w:eastAsia="Times New Roman" w:hAnsi="Times New Roman" w:cs="Times New Roman"/>
          <w:i/>
          <w:sz w:val="28"/>
          <w:szCs w:val="28"/>
        </w:rPr>
        <w:t xml:space="preserve">(01 phóng sự, thời lượng </w:t>
      </w:r>
      <w:r w:rsidR="009B2EE1">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r>
        <w:rPr>
          <w:rFonts w:ascii="Times New Roman" w:eastAsia="Times New Roman" w:hAnsi="Times New Roman" w:cs="Times New Roman"/>
          <w:i/>
          <w:sz w:val="28"/>
          <w:szCs w:val="28"/>
        </w:rPr>
        <w:t>.</w:t>
      </w:r>
    </w:p>
    <w:p w14:paraId="6CEAC43A" w14:textId="77777777" w:rsidR="0040303D" w:rsidRDefault="0040303D" w:rsidP="0040303D">
      <w:pPr>
        <w:spacing w:before="120" w:after="120"/>
        <w:ind w:firstLine="72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00F1294F">
        <w:rPr>
          <w:rFonts w:ascii="Times New Roman" w:eastAsia="Times New Roman" w:hAnsi="Times New Roman" w:cs="Times New Roman"/>
          <w:sz w:val="28"/>
          <w:szCs w:val="28"/>
        </w:rPr>
        <w:t xml:space="preserve">Triển khai xây dựng </w:t>
      </w:r>
      <w:r>
        <w:rPr>
          <w:rFonts w:ascii="Times New Roman" w:eastAsia="Times New Roman" w:hAnsi="Times New Roman" w:cs="Times New Roman"/>
          <w:sz w:val="28"/>
          <w:szCs w:val="28"/>
        </w:rPr>
        <w:t xml:space="preserve">Nông thôn mới năm 2023 </w:t>
      </w:r>
      <w:r w:rsidRPr="00C052A6">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01 phóng sự</w:t>
      </w:r>
      <w:r w:rsidRPr="00C052A6">
        <w:rPr>
          <w:rFonts w:ascii="Times New Roman" w:eastAsia="Times New Roman" w:hAnsi="Times New Roman" w:cs="Times New Roman"/>
          <w:i/>
          <w:sz w:val="28"/>
          <w:szCs w:val="28"/>
        </w:rPr>
        <w:t xml:space="preserve"> thời lượng </w:t>
      </w:r>
      <w:r w:rsidR="009B2EE1">
        <w:rPr>
          <w:rFonts w:ascii="Times New Roman" w:eastAsia="Times New Roman" w:hAnsi="Times New Roman" w:cs="Times New Roman"/>
          <w:i/>
          <w:sz w:val="28"/>
          <w:szCs w:val="28"/>
        </w:rPr>
        <w:t>05 phút</w:t>
      </w:r>
      <w:r w:rsidRPr="00C052A6">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w:t>
      </w:r>
    </w:p>
    <w:p w14:paraId="0576CBE0"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Quý II/2023</w:t>
      </w:r>
      <w:r w:rsidRPr="00DB73BA">
        <w:rPr>
          <w:rFonts w:ascii="Times New Roman" w:eastAsia="Times New Roman" w:hAnsi="Times New Roman" w:cs="Times New Roman"/>
          <w:sz w:val="28"/>
          <w:szCs w:val="28"/>
        </w:rPr>
        <w:t xml:space="preserve">: </w:t>
      </w:r>
    </w:p>
    <w:p w14:paraId="39780BF2"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Kỷ niệm 08</w:t>
      </w:r>
      <w:r w:rsidRPr="00DB73BA">
        <w:rPr>
          <w:rFonts w:ascii="Times New Roman" w:eastAsia="Times New Roman" w:hAnsi="Times New Roman" w:cs="Times New Roman"/>
          <w:sz w:val="28"/>
          <w:szCs w:val="28"/>
        </w:rPr>
        <w:t xml:space="preserve"> năm thành lập Đả</w:t>
      </w:r>
      <w:r>
        <w:rPr>
          <w:rFonts w:ascii="Times New Roman" w:eastAsia="Times New Roman" w:hAnsi="Times New Roman" w:cs="Times New Roman"/>
          <w:sz w:val="28"/>
          <w:szCs w:val="28"/>
        </w:rPr>
        <w:t>ng bộ huyện Ia H'Drai 17/04/2023</w:t>
      </w:r>
      <w:r w:rsidRPr="00DB73BA">
        <w:rPr>
          <w:rFonts w:ascii="Times New Roman" w:eastAsia="Times New Roman" w:hAnsi="Times New Roman" w:cs="Times New Roman"/>
          <w:sz w:val="28"/>
          <w:szCs w:val="28"/>
        </w:rPr>
        <w:t xml:space="preserve"> </w:t>
      </w:r>
      <w:r w:rsidRPr="00C052A6">
        <w:rPr>
          <w:rFonts w:ascii="Times New Roman" w:eastAsia="Times New Roman" w:hAnsi="Times New Roman" w:cs="Times New Roman"/>
          <w:i/>
          <w:sz w:val="28"/>
          <w:szCs w:val="28"/>
        </w:rPr>
        <w:t>(01 phóng sự, thời lượng</w:t>
      </w:r>
      <w:r w:rsidRPr="005B751B">
        <w:rPr>
          <w:rFonts w:ascii="Times New Roman" w:eastAsia="Times New Roman" w:hAnsi="Times New Roman" w:cs="Times New Roman"/>
          <w:i/>
          <w:color w:val="000000" w:themeColor="text1"/>
          <w:sz w:val="28"/>
          <w:szCs w:val="28"/>
        </w:rPr>
        <w:t xml:space="preserve"> </w:t>
      </w:r>
      <w:r w:rsidR="009B2EE1">
        <w:rPr>
          <w:rFonts w:ascii="Times New Roman" w:eastAsia="Times New Roman" w:hAnsi="Times New Roman" w:cs="Times New Roman"/>
          <w:i/>
          <w:color w:val="000000" w:themeColor="text1"/>
          <w:sz w:val="28"/>
          <w:szCs w:val="28"/>
        </w:rPr>
        <w:t>05</w:t>
      </w:r>
      <w:r w:rsidRPr="005B751B">
        <w:rPr>
          <w:rFonts w:ascii="Times New Roman" w:eastAsia="Times New Roman" w:hAnsi="Times New Roman" w:cs="Times New Roman"/>
          <w:i/>
          <w:color w:val="000000" w:themeColor="text1"/>
          <w:sz w:val="28"/>
          <w:szCs w:val="28"/>
        </w:rPr>
        <w:t xml:space="preserve"> </w:t>
      </w:r>
      <w:r w:rsidRPr="00C052A6">
        <w:rPr>
          <w:rFonts w:ascii="Times New Roman" w:eastAsia="Times New Roman" w:hAnsi="Times New Roman" w:cs="Times New Roman"/>
          <w:i/>
          <w:sz w:val="28"/>
          <w:szCs w:val="28"/>
        </w:rPr>
        <w:t>phút).</w:t>
      </w:r>
    </w:p>
    <w:p w14:paraId="4D6F05E6" w14:textId="77777777" w:rsidR="00673AFA" w:rsidRDefault="0040303D" w:rsidP="00673AFA">
      <w:pPr>
        <w:spacing w:before="120" w:after="120"/>
        <w:ind w:firstLine="720"/>
        <w:jc w:val="both"/>
        <w:rPr>
          <w:rFonts w:ascii="Times New Roman" w:eastAsia="Times New Roman" w:hAnsi="Times New Roman" w:cs="Times New Roman"/>
          <w:i/>
          <w:sz w:val="28"/>
          <w:szCs w:val="28"/>
        </w:rPr>
      </w:pPr>
      <w:r w:rsidRPr="009B2EE1">
        <w:rPr>
          <w:rFonts w:ascii="Times New Roman" w:eastAsia="Times New Roman" w:hAnsi="Times New Roman" w:cs="Times New Roman"/>
          <w:sz w:val="28"/>
          <w:szCs w:val="28"/>
        </w:rPr>
        <w:t xml:space="preserve">+ </w:t>
      </w:r>
      <w:r w:rsidRPr="00DB73BA">
        <w:rPr>
          <w:rFonts w:ascii="Times New Roman" w:eastAsia="Times New Roman" w:hAnsi="Times New Roman" w:cs="Times New Roman"/>
          <w:sz w:val="28"/>
          <w:szCs w:val="28"/>
        </w:rPr>
        <w:t>Phát triển sản phẩm OCOP</w:t>
      </w:r>
      <w:r w:rsidR="00F1294F">
        <w:rPr>
          <w:rFonts w:ascii="Times New Roman" w:eastAsia="Times New Roman" w:hAnsi="Times New Roman" w:cs="Times New Roman"/>
          <w:sz w:val="28"/>
          <w:szCs w:val="28"/>
        </w:rPr>
        <w:t xml:space="preserve"> gắn với phát triển đàn vật nuôi</w:t>
      </w:r>
      <w:r w:rsidRPr="00DB73BA">
        <w:rPr>
          <w:rFonts w:ascii="Times New Roman" w:eastAsia="Times New Roman" w:hAnsi="Times New Roman" w:cs="Times New Roman"/>
          <w:sz w:val="28"/>
          <w:szCs w:val="28"/>
        </w:rPr>
        <w:t xml:space="preserve"> </w:t>
      </w:r>
      <w:r w:rsidRPr="00C052A6">
        <w:rPr>
          <w:rFonts w:ascii="Times New Roman" w:eastAsia="Times New Roman" w:hAnsi="Times New Roman" w:cs="Times New Roman"/>
          <w:i/>
          <w:sz w:val="28"/>
          <w:szCs w:val="28"/>
        </w:rPr>
        <w:t>(</w:t>
      </w:r>
      <w:r w:rsidR="00A119BC">
        <w:rPr>
          <w:rFonts w:ascii="Times New Roman" w:eastAsia="Times New Roman" w:hAnsi="Times New Roman" w:cs="Times New Roman"/>
          <w:i/>
          <w:sz w:val="28"/>
          <w:szCs w:val="28"/>
        </w:rPr>
        <w:t>01 phóng sự</w:t>
      </w:r>
      <w:r w:rsidRPr="00C052A6">
        <w:rPr>
          <w:rFonts w:ascii="Times New Roman" w:eastAsia="Times New Roman" w:hAnsi="Times New Roman" w:cs="Times New Roman"/>
          <w:i/>
          <w:sz w:val="28"/>
          <w:szCs w:val="28"/>
        </w:rPr>
        <w:t xml:space="preserve"> thời lượng </w:t>
      </w:r>
      <w:r w:rsidR="00A119BC">
        <w:rPr>
          <w:rFonts w:ascii="Times New Roman" w:eastAsia="Times New Roman" w:hAnsi="Times New Roman" w:cs="Times New Roman"/>
          <w:i/>
          <w:sz w:val="28"/>
          <w:szCs w:val="28"/>
        </w:rPr>
        <w:t>05 phút</w:t>
      </w:r>
      <w:r w:rsidRPr="00C052A6">
        <w:rPr>
          <w:rFonts w:ascii="Times New Roman" w:eastAsia="Times New Roman" w:hAnsi="Times New Roman" w:cs="Times New Roman"/>
          <w:i/>
          <w:sz w:val="28"/>
          <w:szCs w:val="28"/>
        </w:rPr>
        <w:t>).</w:t>
      </w:r>
    </w:p>
    <w:p w14:paraId="3742313B" w14:textId="77777777" w:rsidR="00673AFA" w:rsidRDefault="00673AFA" w:rsidP="00673AFA">
      <w:pPr>
        <w:spacing w:before="120" w:after="120"/>
        <w:ind w:firstLine="72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Đẩy mạnh cải cách hành chính </w:t>
      </w:r>
      <w:r w:rsidRPr="00C052A6">
        <w:rPr>
          <w:rFonts w:ascii="Times New Roman" w:eastAsia="Times New Roman" w:hAnsi="Times New Roman" w:cs="Times New Roman"/>
          <w:i/>
          <w:sz w:val="28"/>
          <w:szCs w:val="28"/>
        </w:rPr>
        <w:t xml:space="preserve">(01 phóng sự, thời lượng </w:t>
      </w:r>
      <w:r w:rsidR="00A119BC">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016774C3"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Quý III/2023</w:t>
      </w:r>
      <w:r w:rsidRPr="00DB73BA">
        <w:rPr>
          <w:rFonts w:ascii="Times New Roman" w:eastAsia="Times New Roman" w:hAnsi="Times New Roman" w:cs="Times New Roman"/>
          <w:sz w:val="28"/>
          <w:szCs w:val="28"/>
        </w:rPr>
        <w:t xml:space="preserve">: </w:t>
      </w:r>
    </w:p>
    <w:p w14:paraId="78F70586" w14:textId="77777777" w:rsidR="002A0C3A" w:rsidRDefault="00673AFA" w:rsidP="00A119BC">
      <w:pPr>
        <w:spacing w:before="120" w:after="120"/>
        <w:ind w:firstLine="72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009B4F04">
        <w:rPr>
          <w:rFonts w:ascii="Times New Roman" w:eastAsia="Times New Roman" w:hAnsi="Times New Roman" w:cs="Times New Roman"/>
          <w:sz w:val="28"/>
          <w:szCs w:val="28"/>
        </w:rPr>
        <w:t>Đẩy mạnh trồng rừng, chăm sóc và bảo vệ rừng</w:t>
      </w:r>
      <w:r>
        <w:rPr>
          <w:rFonts w:ascii="Times New Roman" w:eastAsia="Times New Roman" w:hAnsi="Times New Roman" w:cs="Times New Roman"/>
          <w:sz w:val="28"/>
          <w:szCs w:val="28"/>
        </w:rPr>
        <w:t xml:space="preserve"> </w:t>
      </w:r>
      <w:r w:rsidRPr="00C052A6">
        <w:rPr>
          <w:rFonts w:ascii="Times New Roman" w:eastAsia="Times New Roman" w:hAnsi="Times New Roman" w:cs="Times New Roman"/>
          <w:i/>
          <w:sz w:val="28"/>
          <w:szCs w:val="28"/>
        </w:rPr>
        <w:t xml:space="preserve">(01 phóng sự, thời lượng </w:t>
      </w:r>
      <w:r w:rsidR="00A119BC">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379BD7B9" w14:textId="77777777" w:rsidR="00A119BC" w:rsidRPr="00A119BC" w:rsidRDefault="00A119BC" w:rsidP="00A119BC">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2D31">
        <w:rPr>
          <w:rFonts w:ascii="Times New Roman" w:eastAsia="Times New Roman" w:hAnsi="Times New Roman" w:cs="Times New Roman"/>
          <w:sz w:val="28"/>
          <w:szCs w:val="28"/>
        </w:rPr>
        <w:t>Gương điển hình phụ nữ làm kinh tế giỏi</w:t>
      </w:r>
      <w:r>
        <w:rPr>
          <w:rFonts w:ascii="Times New Roman" w:eastAsia="Times New Roman" w:hAnsi="Times New Roman" w:cs="Times New Roman"/>
          <w:sz w:val="28"/>
          <w:szCs w:val="28"/>
        </w:rPr>
        <w:t xml:space="preserve"> </w:t>
      </w:r>
      <w:r w:rsidRPr="00C052A6">
        <w:rPr>
          <w:rFonts w:ascii="Times New Roman" w:eastAsia="Times New Roman" w:hAnsi="Times New Roman" w:cs="Times New Roman"/>
          <w:i/>
          <w:sz w:val="28"/>
          <w:szCs w:val="28"/>
        </w:rPr>
        <w:t xml:space="preserve">(01 phóng sự, thời lượng </w:t>
      </w:r>
      <w:r>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70AFA4C1" w14:textId="77777777" w:rsidR="0040303D" w:rsidRDefault="0040303D" w:rsidP="0040303D">
      <w:pPr>
        <w:spacing w:before="120" w:after="120"/>
        <w:ind w:firstLine="72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002C06B3">
        <w:rPr>
          <w:rFonts w:ascii="Times New Roman" w:eastAsia="Times New Roman" w:hAnsi="Times New Roman" w:cs="Times New Roman"/>
          <w:sz w:val="28"/>
          <w:szCs w:val="28"/>
        </w:rPr>
        <w:t>Tích cực thực hiện</w:t>
      </w:r>
      <w:r>
        <w:rPr>
          <w:rFonts w:ascii="Times New Roman" w:eastAsia="Times New Roman" w:hAnsi="Times New Roman" w:cs="Times New Roman"/>
          <w:sz w:val="28"/>
          <w:szCs w:val="28"/>
        </w:rPr>
        <w:t xml:space="preserve"> chuyển đổi số </w:t>
      </w:r>
      <w:r w:rsidRPr="00C052A6">
        <w:rPr>
          <w:rFonts w:ascii="Times New Roman" w:eastAsia="Times New Roman" w:hAnsi="Times New Roman" w:cs="Times New Roman"/>
          <w:i/>
          <w:sz w:val="28"/>
          <w:szCs w:val="28"/>
        </w:rPr>
        <w:t xml:space="preserve">(01 phóng sự, thời lượng </w:t>
      </w:r>
      <w:r w:rsidR="00A119BC">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1D506412"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Quý VI/2023</w:t>
      </w:r>
      <w:r w:rsidRPr="00DB73BA">
        <w:rPr>
          <w:rFonts w:ascii="Times New Roman" w:eastAsia="Times New Roman" w:hAnsi="Times New Roman" w:cs="Times New Roman"/>
          <w:sz w:val="28"/>
          <w:szCs w:val="28"/>
        </w:rPr>
        <w:t>:</w:t>
      </w:r>
    </w:p>
    <w:p w14:paraId="301BC601" w14:textId="77777777" w:rsidR="0040303D" w:rsidRDefault="0040303D" w:rsidP="0040303D">
      <w:pPr>
        <w:spacing w:before="120" w:after="120"/>
        <w:ind w:firstLine="720"/>
        <w:jc w:val="both"/>
        <w:rPr>
          <w:rFonts w:ascii="Times New Roman" w:eastAsia="Times New Roman" w:hAnsi="Times New Roman" w:cs="Times New Roman"/>
          <w:i/>
          <w:sz w:val="28"/>
          <w:szCs w:val="28"/>
        </w:rPr>
      </w:pPr>
      <w:r w:rsidRPr="008333D2">
        <w:rPr>
          <w:rFonts w:ascii="Times New Roman" w:eastAsia="Times New Roman" w:hAnsi="Times New Roman" w:cs="Times New Roman"/>
          <w:sz w:val="28"/>
          <w:szCs w:val="28"/>
        </w:rPr>
        <w:lastRenderedPageBreak/>
        <w:t xml:space="preserve">+ </w:t>
      </w:r>
      <w:r w:rsidR="00F1294F" w:rsidRPr="008333D2">
        <w:rPr>
          <w:rFonts w:ascii="Times New Roman" w:eastAsia="Times New Roman" w:hAnsi="Times New Roman" w:cs="Times New Roman"/>
          <w:sz w:val="28"/>
          <w:szCs w:val="28"/>
        </w:rPr>
        <w:t>Gươn</w:t>
      </w:r>
      <w:r w:rsidR="00BE2D31">
        <w:rPr>
          <w:rFonts w:ascii="Times New Roman" w:eastAsia="Times New Roman" w:hAnsi="Times New Roman" w:cs="Times New Roman"/>
          <w:sz w:val="28"/>
          <w:szCs w:val="28"/>
        </w:rPr>
        <w:t xml:space="preserve">g điển hình tiên tiến, người tốt, việc tốt </w:t>
      </w:r>
      <w:r w:rsidRPr="00C052A6">
        <w:rPr>
          <w:rFonts w:ascii="Times New Roman" w:eastAsia="Times New Roman" w:hAnsi="Times New Roman" w:cs="Times New Roman"/>
          <w:i/>
          <w:sz w:val="28"/>
          <w:szCs w:val="28"/>
        </w:rPr>
        <w:t xml:space="preserve">(01 phóng sự, thời lượng </w:t>
      </w:r>
      <w:r w:rsidR="00A119BC">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3487E86F" w14:textId="77777777" w:rsidR="0037515D" w:rsidRPr="0037515D" w:rsidRDefault="0037515D" w:rsidP="0040303D">
      <w:pPr>
        <w:spacing w:before="120"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6B6352">
        <w:rPr>
          <w:rFonts w:ascii="Times New Roman" w:eastAsia="Times New Roman" w:hAnsi="Times New Roman" w:cs="Times New Roman"/>
          <w:sz w:val="28"/>
          <w:szCs w:val="28"/>
        </w:rPr>
        <w:t xml:space="preserve">Kết quả kinh tế - xã hội nổi bật của huyện năm 2023 </w:t>
      </w:r>
      <w:r w:rsidRPr="00C052A6">
        <w:rPr>
          <w:rFonts w:ascii="Times New Roman" w:eastAsia="Times New Roman" w:hAnsi="Times New Roman" w:cs="Times New Roman"/>
          <w:i/>
          <w:sz w:val="28"/>
          <w:szCs w:val="28"/>
        </w:rPr>
        <w:t xml:space="preserve">(01 phóng sự, thời lượng </w:t>
      </w:r>
      <w:r>
        <w:rPr>
          <w:rFonts w:ascii="Times New Roman" w:eastAsia="Times New Roman" w:hAnsi="Times New Roman" w:cs="Times New Roman"/>
          <w:i/>
          <w:sz w:val="28"/>
          <w:szCs w:val="28"/>
        </w:rPr>
        <w:t>05</w:t>
      </w:r>
      <w:r w:rsidRPr="00C052A6">
        <w:rPr>
          <w:rFonts w:ascii="Times New Roman" w:eastAsia="Times New Roman" w:hAnsi="Times New Roman" w:cs="Times New Roman"/>
          <w:i/>
          <w:sz w:val="28"/>
          <w:szCs w:val="28"/>
        </w:rPr>
        <w:t xml:space="preserve"> phút).</w:t>
      </w:r>
    </w:p>
    <w:p w14:paraId="5CECBC85"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i/>
          <w:sz w:val="28"/>
          <w:szCs w:val="28"/>
        </w:rPr>
        <w:t>* Đơn vị thực hiện</w:t>
      </w:r>
      <w:r w:rsidRPr="00DB73BA">
        <w:rPr>
          <w:rFonts w:ascii="Times New Roman" w:eastAsia="Times New Roman" w:hAnsi="Times New Roman" w:cs="Times New Roman"/>
          <w:b/>
          <w:sz w:val="28"/>
          <w:szCs w:val="28"/>
        </w:rPr>
        <w:t>:</w:t>
      </w:r>
      <w:r w:rsidRPr="00DB73BA">
        <w:rPr>
          <w:rFonts w:ascii="Times New Roman" w:eastAsia="Times New Roman" w:hAnsi="Times New Roman" w:cs="Times New Roman"/>
          <w:sz w:val="28"/>
          <w:szCs w:val="28"/>
        </w:rPr>
        <w:t xml:space="preserve"> Đài Phát thanh </w:t>
      </w:r>
      <w:r>
        <w:rPr>
          <w:rFonts w:ascii="Times New Roman" w:eastAsia="Times New Roman" w:hAnsi="Times New Roman" w:cs="Times New Roman"/>
          <w:sz w:val="28"/>
          <w:szCs w:val="28"/>
        </w:rPr>
        <w:t xml:space="preserve">- </w:t>
      </w:r>
      <w:r w:rsidRPr="00DB73BA">
        <w:rPr>
          <w:rFonts w:ascii="Times New Roman" w:eastAsia="Times New Roman" w:hAnsi="Times New Roman" w:cs="Times New Roman"/>
          <w:sz w:val="28"/>
          <w:szCs w:val="28"/>
        </w:rPr>
        <w:t xml:space="preserve">Truyền hình tỉnh; Trung tâm Văn hóa </w:t>
      </w:r>
      <w:r>
        <w:rPr>
          <w:rFonts w:ascii="Times New Roman" w:eastAsia="Times New Roman" w:hAnsi="Times New Roman" w:cs="Times New Roman"/>
          <w:sz w:val="28"/>
          <w:szCs w:val="28"/>
        </w:rPr>
        <w:t>-</w:t>
      </w:r>
      <w:r w:rsidRPr="00DB73BA">
        <w:rPr>
          <w:rFonts w:ascii="Times New Roman" w:eastAsia="Times New Roman" w:hAnsi="Times New Roman" w:cs="Times New Roman"/>
          <w:sz w:val="28"/>
          <w:szCs w:val="28"/>
        </w:rPr>
        <w:t xml:space="preserve"> Thể thao </w:t>
      </w:r>
      <w:r>
        <w:rPr>
          <w:rFonts w:ascii="Times New Roman" w:eastAsia="Times New Roman" w:hAnsi="Times New Roman" w:cs="Times New Roman"/>
          <w:sz w:val="28"/>
          <w:szCs w:val="28"/>
        </w:rPr>
        <w:t>-</w:t>
      </w:r>
      <w:r w:rsidRPr="00DB73BA">
        <w:rPr>
          <w:rFonts w:ascii="Times New Roman" w:eastAsia="Times New Roman" w:hAnsi="Times New Roman" w:cs="Times New Roman"/>
          <w:sz w:val="28"/>
          <w:szCs w:val="28"/>
        </w:rPr>
        <w:t xml:space="preserve"> Du lịch và Truyền thông huyện.</w:t>
      </w:r>
      <w:r w:rsidRPr="00DB73BA">
        <w:rPr>
          <w:rFonts w:ascii="Times New Roman" w:eastAsia="Times New Roman" w:hAnsi="Times New Roman" w:cs="Times New Roman"/>
          <w:b/>
          <w:sz w:val="28"/>
          <w:szCs w:val="28"/>
        </w:rPr>
        <w:t xml:space="preserve"> </w:t>
      </w:r>
    </w:p>
    <w:p w14:paraId="01091E20"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4. Kinh phí thực hiện:</w:t>
      </w:r>
    </w:p>
    <w:p w14:paraId="7643EBBD" w14:textId="01257A1F"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sz w:val="28"/>
          <w:szCs w:val="28"/>
        </w:rPr>
        <w:t xml:space="preserve">Ủy ban nhân dân huyện giao kinh phí hằng năm cho Trung tâm Văn hóa </w:t>
      </w:r>
      <w:r>
        <w:rPr>
          <w:rFonts w:ascii="Times New Roman" w:eastAsia="Times New Roman" w:hAnsi="Times New Roman" w:cs="Times New Roman"/>
          <w:sz w:val="28"/>
          <w:szCs w:val="28"/>
        </w:rPr>
        <w:t>-</w:t>
      </w:r>
      <w:r w:rsidRPr="00DB73BA">
        <w:rPr>
          <w:rFonts w:ascii="Times New Roman" w:eastAsia="Times New Roman" w:hAnsi="Times New Roman" w:cs="Times New Roman"/>
          <w:sz w:val="28"/>
          <w:szCs w:val="28"/>
        </w:rPr>
        <w:t xml:space="preserve"> Thể thao </w:t>
      </w:r>
      <w:r>
        <w:rPr>
          <w:rFonts w:ascii="Times New Roman" w:eastAsia="Times New Roman" w:hAnsi="Times New Roman" w:cs="Times New Roman"/>
          <w:sz w:val="28"/>
          <w:szCs w:val="28"/>
        </w:rPr>
        <w:t>-</w:t>
      </w:r>
      <w:r w:rsidRPr="00DB73BA">
        <w:rPr>
          <w:rFonts w:ascii="Times New Roman" w:eastAsia="Times New Roman" w:hAnsi="Times New Roman" w:cs="Times New Roman"/>
          <w:sz w:val="28"/>
          <w:szCs w:val="28"/>
        </w:rPr>
        <w:t xml:space="preserve"> Du lịch và Truyền thông thực hiện</w:t>
      </w:r>
      <w:r w:rsidR="00E14CF4">
        <w:rPr>
          <w:rFonts w:ascii="Times New Roman" w:eastAsia="Times New Roman" w:hAnsi="Times New Roman" w:cs="Times New Roman"/>
          <w:sz w:val="28"/>
          <w:szCs w:val="28"/>
        </w:rPr>
        <w:t xml:space="preserve"> theo quy định của pháp luật</w:t>
      </w:r>
      <w:r w:rsidRPr="00DB73BA">
        <w:rPr>
          <w:rFonts w:ascii="Times New Roman" w:eastAsia="Times New Roman" w:hAnsi="Times New Roman" w:cs="Times New Roman"/>
          <w:sz w:val="28"/>
          <w:szCs w:val="28"/>
        </w:rPr>
        <w:t>.</w:t>
      </w:r>
      <w:r w:rsidRPr="00DB73BA">
        <w:rPr>
          <w:rFonts w:ascii="Times New Roman" w:eastAsia="Times New Roman" w:hAnsi="Times New Roman" w:cs="Times New Roman"/>
          <w:b/>
          <w:sz w:val="28"/>
          <w:szCs w:val="28"/>
        </w:rPr>
        <w:t xml:space="preserve"> </w:t>
      </w:r>
    </w:p>
    <w:p w14:paraId="26B796D1"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III. TỔ CHỨC THỰC HIỆN </w:t>
      </w:r>
    </w:p>
    <w:p w14:paraId="6C218BCB"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1. Văn phòng Huyện ủy - Hội đồng nhân dân - Ủy ban nhân dân huyện</w:t>
      </w:r>
    </w:p>
    <w:p w14:paraId="5DFCC99B"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Cung cấp Lịch công tác hằng tuần của Thường trực Huyện ủy - Thường trực Hội đồng nhân dân - Lãnh đạo Ủy ban nhân dân huyện cho Đài Phát thanh - Truyền hình tỉnh. Cung cấp thông tin, các văn bản có liên quan cho phóng viên trong quá trình xây dựng các tin bài, phóng sự các sự kiện của huyện.</w:t>
      </w:r>
      <w:bookmarkStart w:id="2" w:name="page3"/>
      <w:bookmarkEnd w:id="2"/>
      <w:r w:rsidRPr="00DB73BA">
        <w:rPr>
          <w:rFonts w:ascii="Times New Roman" w:eastAsia="Times New Roman" w:hAnsi="Times New Roman" w:cs="Times New Roman"/>
          <w:b/>
          <w:sz w:val="28"/>
          <w:szCs w:val="28"/>
        </w:rPr>
        <w:t xml:space="preserve"> </w:t>
      </w:r>
    </w:p>
    <w:p w14:paraId="45CF17A6" w14:textId="77777777" w:rsidR="0040303D" w:rsidRPr="00DB73BA" w:rsidRDefault="002B4CC6" w:rsidP="0040303D">
      <w:pPr>
        <w:spacing w:before="120"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C</w:t>
      </w:r>
      <w:r w:rsidR="0040303D" w:rsidRPr="00DB73BA">
        <w:rPr>
          <w:rFonts w:ascii="Times New Roman" w:eastAsia="Times New Roman" w:hAnsi="Times New Roman" w:cs="Times New Roman"/>
          <w:sz w:val="28"/>
          <w:szCs w:val="28"/>
        </w:rPr>
        <w:t>huẩn bị các nội dung để lãnh đạo Ủy ban nhân dân huyện thông tin, trao đổi. Tạo điều kiện thuận lợi cho đội ngũ phóng viên thực hiện việc xây dựng các phóng sự, tin bài tại các hội nghị, hội thảo, các cuộc họp của huyện.</w:t>
      </w:r>
      <w:r w:rsidR="0040303D" w:rsidRPr="00DB73BA">
        <w:rPr>
          <w:rFonts w:ascii="Times New Roman" w:eastAsia="Times New Roman" w:hAnsi="Times New Roman" w:cs="Times New Roman"/>
          <w:b/>
          <w:sz w:val="28"/>
          <w:szCs w:val="28"/>
        </w:rPr>
        <w:t xml:space="preserve"> </w:t>
      </w:r>
    </w:p>
    <w:p w14:paraId="34CB1B10"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2. </w:t>
      </w:r>
      <w:r>
        <w:rPr>
          <w:rFonts w:ascii="Times New Roman" w:eastAsia="Times New Roman" w:hAnsi="Times New Roman" w:cs="Times New Roman"/>
          <w:b/>
          <w:sz w:val="28"/>
          <w:szCs w:val="28"/>
        </w:rPr>
        <w:t>Phòng Giáo dục và Đ</w:t>
      </w:r>
      <w:r w:rsidRPr="00DB73BA">
        <w:rPr>
          <w:rFonts w:ascii="Times New Roman" w:eastAsia="Times New Roman" w:hAnsi="Times New Roman" w:cs="Times New Roman"/>
          <w:b/>
          <w:sz w:val="28"/>
          <w:szCs w:val="28"/>
        </w:rPr>
        <w:t>ào tạo</w:t>
      </w:r>
      <w:r>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Phối hợp với các cơ quan liên quan triển khai nhiệm vụ, tạo sự đồng thuận trong tổ chức triển khai thực hiện kế hoạch.</w:t>
      </w:r>
      <w:r w:rsidRPr="00DB73BA">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Tổ chức theo dõi và tham mưu Ủy ban nhân dân huyện báo cáo Ủy ban nhân dân tỉnh, Sở Thông tin và Truyền thông về hoạt động báo chí theo quy định</w:t>
      </w:r>
      <w:r w:rsidRPr="00DB73BA">
        <w:rPr>
          <w:rFonts w:ascii="Times New Roman" w:eastAsia="Arial" w:hAnsi="Times New Roman" w:cs="Times New Roman"/>
          <w:sz w:val="28"/>
          <w:szCs w:val="28"/>
        </w:rPr>
        <w:t>.</w:t>
      </w:r>
    </w:p>
    <w:p w14:paraId="6EDA13E5"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3. Trung tâm Văn hóa - Thể thao - Du lịch và Truyền thông huyện</w:t>
      </w:r>
      <w:r>
        <w:rPr>
          <w:rFonts w:ascii="Times New Roman" w:eastAsia="Times New Roman" w:hAnsi="Times New Roman" w:cs="Times New Roman"/>
          <w:b/>
          <w:sz w:val="28"/>
          <w:szCs w:val="28"/>
        </w:rPr>
        <w:t>:</w:t>
      </w:r>
    </w:p>
    <w:p w14:paraId="3F3A254A"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Tham mưu Ủy ban nhân dân huyện lập dự trù kinh phí, phối hợp xây dựng tin bài, phóng sự phối hợp tuyên truyền trên Đài Phát</w:t>
      </w:r>
      <w:r w:rsidR="002B4CC6">
        <w:rPr>
          <w:rFonts w:ascii="Times New Roman" w:eastAsia="Times New Roman" w:hAnsi="Times New Roman" w:cs="Times New Roman"/>
          <w:sz w:val="28"/>
          <w:szCs w:val="28"/>
        </w:rPr>
        <w:t xml:space="preserve"> thanh - Truyền hinh tỉnh theo Quy chế và C</w:t>
      </w:r>
      <w:r w:rsidRPr="00DB73BA">
        <w:rPr>
          <w:rFonts w:ascii="Times New Roman" w:eastAsia="Times New Roman" w:hAnsi="Times New Roman" w:cs="Times New Roman"/>
          <w:sz w:val="28"/>
          <w:szCs w:val="28"/>
        </w:rPr>
        <w:t>hương trình.</w:t>
      </w:r>
      <w:r w:rsidRPr="00DB73BA">
        <w:rPr>
          <w:rFonts w:ascii="Times New Roman" w:eastAsia="Times New Roman" w:hAnsi="Times New Roman" w:cs="Times New Roman"/>
          <w:b/>
          <w:sz w:val="28"/>
          <w:szCs w:val="28"/>
        </w:rPr>
        <w:t xml:space="preserve"> </w:t>
      </w:r>
    </w:p>
    <w:p w14:paraId="34B54D58"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Tổ chức thông tin nhanh, chính xác, p</w:t>
      </w:r>
      <w:r w:rsidR="002B4CC6">
        <w:rPr>
          <w:rFonts w:ascii="Times New Roman" w:eastAsia="Times New Roman" w:hAnsi="Times New Roman" w:cs="Times New Roman"/>
          <w:sz w:val="28"/>
          <w:szCs w:val="28"/>
        </w:rPr>
        <w:t>hản ánh kịp thời các hoạt động Lãnh đạo, chỉ đạo của L</w:t>
      </w:r>
      <w:r w:rsidRPr="00DB73BA">
        <w:rPr>
          <w:rFonts w:ascii="Times New Roman" w:eastAsia="Times New Roman" w:hAnsi="Times New Roman" w:cs="Times New Roman"/>
          <w:sz w:val="28"/>
          <w:szCs w:val="28"/>
        </w:rPr>
        <w:t>ãnh đạo huyện; các nhiệm vụ chính trị của địa phương; các vấn đề phát sinh, nổi cộm để tham mưu, đề xuất trong công tác thông tin tuyên truyền.</w:t>
      </w:r>
      <w:r w:rsidRPr="00DB73BA">
        <w:rPr>
          <w:rFonts w:ascii="Times New Roman" w:eastAsia="Times New Roman" w:hAnsi="Times New Roman" w:cs="Times New Roman"/>
          <w:b/>
          <w:sz w:val="28"/>
          <w:szCs w:val="28"/>
        </w:rPr>
        <w:t xml:space="preserve"> </w:t>
      </w:r>
    </w:p>
    <w:p w14:paraId="2A64EB0F"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Thực hiện xây dựng tin bài, phóng sự phát trên chương trình phát thanh của huyện và cộng tác phát trên sóng Đài Phát thanh - Truyền hình tỉnh hằng tuần. Liên hệ chặt chẽ với bộ phận chuyên môn của Đài Phát thanh - Truyền hình tỉnh trong thực hiện nhiệm vụ.</w:t>
      </w:r>
      <w:r w:rsidRPr="00DB73BA">
        <w:rPr>
          <w:rFonts w:ascii="Times New Roman" w:eastAsia="Times New Roman" w:hAnsi="Times New Roman" w:cs="Times New Roman"/>
          <w:b/>
          <w:sz w:val="28"/>
          <w:szCs w:val="28"/>
        </w:rPr>
        <w:t xml:space="preserve"> </w:t>
      </w:r>
    </w:p>
    <w:p w14:paraId="7C9A59DD" w14:textId="77777777" w:rsidR="0040303D" w:rsidRPr="00DB73BA" w:rsidRDefault="0040303D" w:rsidP="0040303D">
      <w:pPr>
        <w:spacing w:before="120" w:after="120"/>
        <w:ind w:firstLine="720"/>
        <w:jc w:val="both"/>
        <w:rPr>
          <w:rFonts w:ascii="Times New Roman" w:eastAsia="Times New Roman" w:hAnsi="Times New Roman" w:cs="Times New Roman"/>
          <w:b/>
          <w:sz w:val="28"/>
          <w:szCs w:val="28"/>
        </w:rPr>
      </w:pPr>
      <w:r w:rsidRPr="00DB73BA">
        <w:rPr>
          <w:rFonts w:ascii="Times New Roman" w:eastAsia="Times New Roman" w:hAnsi="Times New Roman" w:cs="Times New Roman"/>
          <w:b/>
          <w:sz w:val="28"/>
          <w:szCs w:val="28"/>
        </w:rPr>
        <w:t>4. Phòng Tài chính - Kế hoạch</w:t>
      </w:r>
      <w:r>
        <w:rPr>
          <w:rFonts w:ascii="Times New Roman" w:eastAsia="Times New Roman" w:hAnsi="Times New Roman" w:cs="Times New Roman"/>
          <w:b/>
          <w:sz w:val="28"/>
          <w:szCs w:val="28"/>
        </w:rPr>
        <w:t xml:space="preserve">: </w:t>
      </w:r>
      <w:r w:rsidR="002B4CC6" w:rsidRPr="002B4CC6">
        <w:rPr>
          <w:rFonts w:ascii="Times New Roman" w:eastAsia="Times New Roman" w:hAnsi="Times New Roman" w:cs="Times New Roman"/>
          <w:sz w:val="28"/>
          <w:szCs w:val="28"/>
        </w:rPr>
        <w:t>Phối hợp với Trung tâm Văn hóa</w:t>
      </w:r>
      <w:r w:rsidR="001733D1">
        <w:rPr>
          <w:rFonts w:ascii="Times New Roman" w:eastAsia="Times New Roman" w:hAnsi="Times New Roman" w:cs="Times New Roman"/>
          <w:sz w:val="28"/>
          <w:szCs w:val="28"/>
        </w:rPr>
        <w:t xml:space="preserve"> </w:t>
      </w:r>
      <w:r w:rsidR="002B4CC6" w:rsidRPr="002B4CC6">
        <w:rPr>
          <w:rFonts w:ascii="Times New Roman" w:eastAsia="Times New Roman" w:hAnsi="Times New Roman" w:cs="Times New Roman"/>
          <w:sz w:val="28"/>
          <w:szCs w:val="28"/>
        </w:rPr>
        <w:t xml:space="preserve">- Thể thao </w:t>
      </w:r>
      <w:r w:rsidR="001733D1">
        <w:rPr>
          <w:rFonts w:ascii="Times New Roman" w:eastAsia="Times New Roman" w:hAnsi="Times New Roman" w:cs="Times New Roman"/>
          <w:sz w:val="28"/>
          <w:szCs w:val="28"/>
        </w:rPr>
        <w:t>-</w:t>
      </w:r>
      <w:r w:rsidR="002B4CC6" w:rsidRPr="002B4CC6">
        <w:rPr>
          <w:rFonts w:ascii="Times New Roman" w:eastAsia="Times New Roman" w:hAnsi="Times New Roman" w:cs="Times New Roman"/>
          <w:sz w:val="28"/>
          <w:szCs w:val="28"/>
        </w:rPr>
        <w:t xml:space="preserve"> Du lịch và Truyền thông</w:t>
      </w:r>
      <w:r w:rsidR="002B4CC6">
        <w:rPr>
          <w:rFonts w:ascii="Times New Roman" w:eastAsia="Times New Roman" w:hAnsi="Times New Roman" w:cs="Times New Roman"/>
          <w:b/>
          <w:sz w:val="28"/>
          <w:szCs w:val="28"/>
        </w:rPr>
        <w:t xml:space="preserve"> </w:t>
      </w:r>
      <w:r w:rsidR="002B4CC6">
        <w:rPr>
          <w:rFonts w:ascii="Times New Roman" w:eastAsia="Times New Roman" w:hAnsi="Times New Roman" w:cs="Times New Roman"/>
          <w:sz w:val="28"/>
          <w:szCs w:val="28"/>
        </w:rPr>
        <w:t>t</w:t>
      </w:r>
      <w:r w:rsidRPr="00DB73BA">
        <w:rPr>
          <w:rFonts w:ascii="Times New Roman" w:eastAsia="Times New Roman" w:hAnsi="Times New Roman" w:cs="Times New Roman"/>
          <w:sz w:val="28"/>
          <w:szCs w:val="28"/>
        </w:rPr>
        <w:t xml:space="preserve">ham mưu </w:t>
      </w:r>
      <w:r w:rsidR="002B4CC6">
        <w:rPr>
          <w:rFonts w:ascii="Times New Roman" w:eastAsia="Times New Roman" w:hAnsi="Times New Roman" w:cs="Times New Roman"/>
          <w:sz w:val="28"/>
          <w:szCs w:val="28"/>
        </w:rPr>
        <w:t>Ủy ban nhân dân</w:t>
      </w:r>
      <w:r w:rsidRPr="00DB73BA">
        <w:rPr>
          <w:rFonts w:ascii="Times New Roman" w:eastAsia="Times New Roman" w:hAnsi="Times New Roman" w:cs="Times New Roman"/>
          <w:sz w:val="28"/>
          <w:szCs w:val="28"/>
        </w:rPr>
        <w:t xml:space="preserve"> huyện giao kinh phí hằng năm cho Trung tâm Văn hóa - Thể thao - Du lịch và Truyền thông huyện để triển khai, thực hiện.</w:t>
      </w:r>
      <w:r w:rsidRPr="00DB73BA">
        <w:rPr>
          <w:rFonts w:ascii="Times New Roman" w:eastAsia="Times New Roman" w:hAnsi="Times New Roman" w:cs="Times New Roman"/>
          <w:b/>
          <w:sz w:val="28"/>
          <w:szCs w:val="28"/>
        </w:rPr>
        <w:t xml:space="preserve"> </w:t>
      </w:r>
    </w:p>
    <w:p w14:paraId="48767510" w14:textId="77777777" w:rsidR="002B4CC6" w:rsidRDefault="001733D1" w:rsidP="0040303D">
      <w:pPr>
        <w:tabs>
          <w:tab w:val="left" w:pos="1110"/>
        </w:tabs>
        <w:spacing w:before="120" w:after="120"/>
        <w:ind w:firstLine="82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Các C</w:t>
      </w:r>
      <w:r w:rsidR="0040303D" w:rsidRPr="00DB73BA">
        <w:rPr>
          <w:rFonts w:ascii="Times New Roman" w:eastAsia="Times New Roman" w:hAnsi="Times New Roman" w:cs="Times New Roman"/>
          <w:b/>
          <w:sz w:val="28"/>
          <w:szCs w:val="28"/>
        </w:rPr>
        <w:t xml:space="preserve">ơ quan, đơn vị thuộc </w:t>
      </w:r>
      <w:r>
        <w:rPr>
          <w:rFonts w:ascii="Times New Roman" w:eastAsia="Times New Roman" w:hAnsi="Times New Roman" w:cs="Times New Roman"/>
          <w:b/>
          <w:sz w:val="28"/>
          <w:szCs w:val="28"/>
        </w:rPr>
        <w:t xml:space="preserve">UBND </w:t>
      </w:r>
      <w:r w:rsidR="0040303D" w:rsidRPr="00DB73BA">
        <w:rPr>
          <w:rFonts w:ascii="Times New Roman" w:eastAsia="Times New Roman" w:hAnsi="Times New Roman" w:cs="Times New Roman"/>
          <w:b/>
          <w:sz w:val="28"/>
          <w:szCs w:val="28"/>
        </w:rPr>
        <w:t>huyện, Ủy ban nhân dân các xã</w:t>
      </w:r>
      <w:r w:rsidR="0040303D">
        <w:rPr>
          <w:rFonts w:ascii="Times New Roman" w:eastAsia="Times New Roman" w:hAnsi="Times New Roman" w:cs="Times New Roman"/>
          <w:b/>
          <w:sz w:val="28"/>
          <w:szCs w:val="28"/>
        </w:rPr>
        <w:t xml:space="preserve">: </w:t>
      </w:r>
    </w:p>
    <w:p w14:paraId="0375B15F" w14:textId="77777777" w:rsidR="002B4CC6" w:rsidRDefault="002B4CC6" w:rsidP="002B4CC6">
      <w:pPr>
        <w:tabs>
          <w:tab w:val="left" w:pos="1110"/>
        </w:tabs>
        <w:spacing w:before="120" w:after="120"/>
        <w:ind w:firstLine="82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DB73BA">
        <w:rPr>
          <w:rFonts w:ascii="Times New Roman" w:eastAsia="Times New Roman" w:hAnsi="Times New Roman" w:cs="Times New Roman"/>
          <w:sz w:val="28"/>
          <w:szCs w:val="28"/>
        </w:rPr>
        <w:t xml:space="preserve">Chủ trì sắp xếp, bố trí thời gian </w:t>
      </w:r>
      <w:r w:rsidR="001733D1">
        <w:rPr>
          <w:rFonts w:ascii="Times New Roman" w:eastAsia="Times New Roman" w:hAnsi="Times New Roman" w:cs="Times New Roman"/>
          <w:sz w:val="28"/>
          <w:szCs w:val="28"/>
        </w:rPr>
        <w:t xml:space="preserve">và </w:t>
      </w:r>
      <w:r w:rsidRPr="00DB73BA">
        <w:rPr>
          <w:rFonts w:ascii="Times New Roman" w:eastAsia="Times New Roman" w:hAnsi="Times New Roman" w:cs="Times New Roman"/>
          <w:sz w:val="28"/>
          <w:szCs w:val="28"/>
        </w:rPr>
        <w:t>chuẩn bị nội dung làm việc khi cơ quan báo chí</w:t>
      </w:r>
      <w:r w:rsidR="001733D1">
        <w:rPr>
          <w:rFonts w:ascii="Times New Roman" w:eastAsia="Times New Roman" w:hAnsi="Times New Roman" w:cs="Times New Roman"/>
          <w:sz w:val="28"/>
          <w:szCs w:val="28"/>
        </w:rPr>
        <w:t xml:space="preserve"> và đội ngũ phóng viên</w:t>
      </w:r>
      <w:r w:rsidRPr="00DB73BA">
        <w:rPr>
          <w:rFonts w:ascii="Times New Roman" w:eastAsia="Times New Roman" w:hAnsi="Times New Roman" w:cs="Times New Roman"/>
          <w:sz w:val="28"/>
          <w:szCs w:val="28"/>
        </w:rPr>
        <w:t xml:space="preserve"> có nhu cầu làm việc</w:t>
      </w:r>
      <w:r w:rsidR="001733D1">
        <w:rPr>
          <w:rFonts w:ascii="Times New Roman" w:eastAsia="Times New Roman" w:hAnsi="Times New Roman" w:cs="Times New Roman"/>
          <w:sz w:val="28"/>
          <w:szCs w:val="28"/>
        </w:rPr>
        <w:t>.</w:t>
      </w:r>
    </w:p>
    <w:p w14:paraId="552232B9" w14:textId="77777777" w:rsidR="0040303D" w:rsidRPr="00DB73BA" w:rsidRDefault="002B4CC6" w:rsidP="0040303D">
      <w:pPr>
        <w:tabs>
          <w:tab w:val="left" w:pos="1110"/>
        </w:tabs>
        <w:spacing w:before="120" w:after="120"/>
        <w:ind w:firstLine="82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r w:rsidR="0040303D" w:rsidRPr="00DB73BA">
        <w:rPr>
          <w:rFonts w:ascii="Times New Roman" w:eastAsia="Times New Roman" w:hAnsi="Times New Roman" w:cs="Times New Roman"/>
          <w:sz w:val="28"/>
          <w:szCs w:val="28"/>
        </w:rPr>
        <w:t>Phối hợp với Trung tâm Văn hóa - Thể thao - Du lịch và Truyền thông huyện; Đài Phát thanh - Truyền hình tỉnh cung cấp thông tin theo lĩnh vực quản lý của đơn vị, địa phương và tạo mọi điều kiện thuận lợi để triển khai thực hiện công tác thông tin tuyên truyền theo Kế hoạch.</w:t>
      </w:r>
      <w:r w:rsidR="0040303D" w:rsidRPr="00DB73BA">
        <w:rPr>
          <w:rFonts w:ascii="Times New Roman" w:eastAsia="Times New Roman" w:hAnsi="Times New Roman" w:cs="Times New Roman"/>
          <w:b/>
          <w:sz w:val="28"/>
          <w:szCs w:val="28"/>
        </w:rPr>
        <w:t xml:space="preserve"> </w:t>
      </w:r>
    </w:p>
    <w:p w14:paraId="1C00B94D" w14:textId="77777777" w:rsidR="0040303D" w:rsidRPr="00DB73BA" w:rsidRDefault="0040303D" w:rsidP="0040303D">
      <w:pPr>
        <w:tabs>
          <w:tab w:val="left" w:pos="1110"/>
        </w:tabs>
        <w:ind w:firstLine="828"/>
        <w:jc w:val="both"/>
        <w:rPr>
          <w:rFonts w:ascii="Times New Roman" w:eastAsia="Times New Roman" w:hAnsi="Times New Roman" w:cs="Times New Roman"/>
          <w:sz w:val="28"/>
          <w:szCs w:val="28"/>
        </w:rPr>
      </w:pPr>
      <w:r w:rsidRPr="00DB73BA">
        <w:rPr>
          <w:rFonts w:ascii="Times New Roman" w:eastAsia="Times New Roman" w:hAnsi="Times New Roman" w:cs="Times New Roman"/>
          <w:sz w:val="28"/>
          <w:szCs w:val="28"/>
        </w:rPr>
        <w:t>Trên đây là Kế hoạch thực hiện Chương trình phối hợp tuyên truyền giữa Ủy ban nhân dân huyện Ia H’Drai với Đài Phát th</w:t>
      </w:r>
      <w:r>
        <w:rPr>
          <w:rFonts w:ascii="Times New Roman" w:eastAsia="Times New Roman" w:hAnsi="Times New Roman" w:cs="Times New Roman"/>
          <w:sz w:val="28"/>
          <w:szCs w:val="28"/>
        </w:rPr>
        <w:t xml:space="preserve">anh - Truyền hình tỉnh năm 2023 </w:t>
      </w:r>
      <w:r w:rsidRPr="00DB73BA">
        <w:rPr>
          <w:rFonts w:ascii="Times New Roman" w:eastAsia="Times New Roman" w:hAnsi="Times New Roman" w:cs="Times New Roman"/>
          <w:sz w:val="28"/>
          <w:szCs w:val="28"/>
        </w:rPr>
        <w:t>trên địa bàn huyện./.</w:t>
      </w:r>
    </w:p>
    <w:p w14:paraId="62D18D7F" w14:textId="77777777" w:rsidR="0040303D" w:rsidRPr="00217FB3" w:rsidRDefault="0040303D" w:rsidP="0040303D">
      <w:pPr>
        <w:tabs>
          <w:tab w:val="left" w:pos="1110"/>
        </w:tabs>
        <w:ind w:firstLine="828"/>
        <w:jc w:val="both"/>
        <w:rPr>
          <w:rFonts w:ascii="Times New Roman" w:eastAsia="Times New Roman" w:hAnsi="Times New Roman" w:cs="Times New Roman"/>
          <w:b/>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4206"/>
      </w:tblGrid>
      <w:tr w:rsidR="0040303D" w14:paraId="727C4DCF" w14:textId="77777777" w:rsidTr="00771C65">
        <w:tc>
          <w:tcPr>
            <w:tcW w:w="5103" w:type="dxa"/>
          </w:tcPr>
          <w:p w14:paraId="1C2E28C4" w14:textId="77777777" w:rsidR="0040303D" w:rsidRDefault="0040303D" w:rsidP="00771C65">
            <w:pPr>
              <w:rPr>
                <w:rFonts w:ascii="Times New Roman" w:eastAsia="Times New Roman" w:hAnsi="Times New Roman" w:cs="Times New Roman"/>
                <w:b/>
                <w:i/>
                <w:sz w:val="24"/>
                <w:szCs w:val="24"/>
              </w:rPr>
            </w:pPr>
            <w:r w:rsidRPr="00984026">
              <w:rPr>
                <w:rFonts w:ascii="Times New Roman" w:eastAsia="Times New Roman" w:hAnsi="Times New Roman" w:cs="Times New Roman"/>
                <w:b/>
                <w:i/>
                <w:sz w:val="24"/>
                <w:szCs w:val="24"/>
              </w:rPr>
              <w:t xml:space="preserve">Nơi nhận: </w:t>
            </w:r>
          </w:p>
          <w:p w14:paraId="31DEA2B3" w14:textId="77777777" w:rsidR="0040303D" w:rsidRPr="00984026" w:rsidRDefault="0040303D" w:rsidP="00771C65">
            <w:pPr>
              <w:rPr>
                <w:rFonts w:ascii="Times New Roman" w:eastAsia="Times New Roman" w:hAnsi="Times New Roman" w:cs="Times New Roman"/>
                <w:sz w:val="22"/>
                <w:szCs w:val="22"/>
              </w:rPr>
            </w:pPr>
            <w:r w:rsidRPr="00984026">
              <w:rPr>
                <w:rFonts w:ascii="Times New Roman" w:eastAsia="Times New Roman" w:hAnsi="Times New Roman" w:cs="Times New Roman"/>
                <w:sz w:val="22"/>
                <w:szCs w:val="22"/>
              </w:rPr>
              <w:t>- Đài phát thành - Truyền hình tỉnh;</w:t>
            </w:r>
          </w:p>
          <w:p w14:paraId="4514690C" w14:textId="77777777" w:rsidR="0040303D" w:rsidRPr="00984026" w:rsidRDefault="0040303D" w:rsidP="00771C65">
            <w:pPr>
              <w:rPr>
                <w:rFonts w:ascii="Times New Roman" w:eastAsia="Times New Roman" w:hAnsi="Times New Roman" w:cs="Times New Roman"/>
                <w:sz w:val="22"/>
                <w:szCs w:val="22"/>
              </w:rPr>
            </w:pPr>
            <w:r w:rsidRPr="00984026">
              <w:rPr>
                <w:rFonts w:ascii="Times New Roman" w:eastAsia="Times New Roman" w:hAnsi="Times New Roman" w:cs="Times New Roman"/>
                <w:sz w:val="22"/>
                <w:szCs w:val="22"/>
              </w:rPr>
              <w:t>- Thường trực Huyện ủy</w:t>
            </w:r>
            <w:r>
              <w:rPr>
                <w:rFonts w:ascii="Times New Roman" w:eastAsia="Times New Roman" w:hAnsi="Times New Roman" w:cs="Times New Roman"/>
                <w:sz w:val="22"/>
                <w:szCs w:val="22"/>
              </w:rPr>
              <w:t xml:space="preserve"> (b/c)</w:t>
            </w:r>
            <w:r w:rsidRPr="00984026">
              <w:rPr>
                <w:rFonts w:ascii="Times New Roman" w:eastAsia="Times New Roman" w:hAnsi="Times New Roman" w:cs="Times New Roman"/>
                <w:sz w:val="22"/>
                <w:szCs w:val="22"/>
              </w:rPr>
              <w:t>;</w:t>
            </w:r>
          </w:p>
          <w:p w14:paraId="3B0EB7CB" w14:textId="77777777" w:rsidR="0040303D" w:rsidRDefault="0040303D" w:rsidP="00771C65">
            <w:pPr>
              <w:rPr>
                <w:rFonts w:ascii="Times New Roman" w:eastAsia="Times New Roman" w:hAnsi="Times New Roman" w:cs="Times New Roman"/>
                <w:sz w:val="22"/>
                <w:szCs w:val="22"/>
              </w:rPr>
            </w:pPr>
            <w:r w:rsidRPr="00984026">
              <w:rPr>
                <w:rFonts w:ascii="Times New Roman" w:eastAsia="Times New Roman" w:hAnsi="Times New Roman" w:cs="Times New Roman"/>
                <w:sz w:val="22"/>
                <w:szCs w:val="22"/>
              </w:rPr>
              <w:t>- CT, các PCT UBND huyện;</w:t>
            </w:r>
          </w:p>
          <w:p w14:paraId="3EADB6B2" w14:textId="77777777" w:rsidR="0040303D" w:rsidRDefault="0040303D" w:rsidP="00771C65">
            <w:pPr>
              <w:rPr>
                <w:rFonts w:ascii="Times New Roman" w:eastAsia="Times New Roman" w:hAnsi="Times New Roman"/>
                <w:sz w:val="22"/>
              </w:rPr>
            </w:pPr>
            <w:r>
              <w:rPr>
                <w:rFonts w:ascii="Times New Roman" w:eastAsia="Times New Roman" w:hAnsi="Times New Roman" w:cs="Times New Roman"/>
                <w:sz w:val="22"/>
                <w:szCs w:val="22"/>
              </w:rPr>
              <w:t xml:space="preserve">- </w:t>
            </w:r>
            <w:r>
              <w:rPr>
                <w:rFonts w:ascii="Times New Roman" w:eastAsia="Times New Roman" w:hAnsi="Times New Roman"/>
                <w:sz w:val="22"/>
              </w:rPr>
              <w:t>Ban Tuyên giáo Huyện ủy;</w:t>
            </w:r>
          </w:p>
          <w:p w14:paraId="29469D3D" w14:textId="77777777" w:rsidR="0040303D" w:rsidRDefault="0040303D" w:rsidP="00771C65">
            <w:pPr>
              <w:rPr>
                <w:rFonts w:ascii="Times New Roman" w:eastAsia="Times New Roman" w:hAnsi="Times New Roman"/>
                <w:sz w:val="22"/>
              </w:rPr>
            </w:pPr>
            <w:r>
              <w:rPr>
                <w:rFonts w:ascii="Times New Roman" w:eastAsia="Times New Roman" w:hAnsi="Times New Roman"/>
                <w:sz w:val="22"/>
              </w:rPr>
              <w:t>- Các phòng, ban, ngành, đơn vị thuộc huyện;</w:t>
            </w:r>
          </w:p>
          <w:p w14:paraId="150AE715" w14:textId="77777777" w:rsidR="0040303D" w:rsidRDefault="0040303D" w:rsidP="00771C65">
            <w:pPr>
              <w:rPr>
                <w:rFonts w:ascii="Times New Roman" w:eastAsia="Times New Roman" w:hAnsi="Times New Roman"/>
                <w:sz w:val="22"/>
              </w:rPr>
            </w:pPr>
            <w:r>
              <w:rPr>
                <w:rFonts w:ascii="Times New Roman" w:eastAsia="Times New Roman" w:hAnsi="Times New Roman"/>
                <w:sz w:val="22"/>
              </w:rPr>
              <w:t>- Ủy ban nhân dân các xã;</w:t>
            </w:r>
          </w:p>
          <w:p w14:paraId="5E4FD3C3" w14:textId="77777777" w:rsidR="0040303D" w:rsidRPr="00984026" w:rsidRDefault="0040303D" w:rsidP="00771C65">
            <w:pPr>
              <w:rPr>
                <w:rFonts w:ascii="Times New Roman" w:eastAsia="Times New Roman" w:hAnsi="Times New Roman" w:cs="Times New Roman"/>
                <w:sz w:val="22"/>
                <w:szCs w:val="22"/>
              </w:rPr>
            </w:pPr>
            <w:r>
              <w:rPr>
                <w:rFonts w:ascii="Times New Roman" w:eastAsia="Times New Roman" w:hAnsi="Times New Roman"/>
                <w:sz w:val="22"/>
              </w:rPr>
              <w:t>- Lưu: VT-TH.</w:t>
            </w:r>
          </w:p>
          <w:p w14:paraId="377BD674" w14:textId="77777777" w:rsidR="0040303D" w:rsidRPr="00984026" w:rsidRDefault="0040303D" w:rsidP="00771C65">
            <w:pPr>
              <w:rPr>
                <w:rFonts w:ascii="Times New Roman" w:eastAsia="Times New Roman" w:hAnsi="Times New Roman" w:cs="Times New Roman"/>
                <w:i/>
                <w:sz w:val="24"/>
                <w:szCs w:val="24"/>
              </w:rPr>
            </w:pPr>
          </w:p>
        </w:tc>
        <w:tc>
          <w:tcPr>
            <w:tcW w:w="4253" w:type="dxa"/>
          </w:tcPr>
          <w:p w14:paraId="24DEE839" w14:textId="77777777" w:rsidR="0040303D" w:rsidRPr="00984026" w:rsidRDefault="0040303D" w:rsidP="00771C65">
            <w:pPr>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TM. ỦY BAN NHÂN DÂN</w:t>
            </w:r>
          </w:p>
          <w:p w14:paraId="167FA282" w14:textId="77777777" w:rsidR="0040303D" w:rsidRPr="00984026" w:rsidRDefault="0040303D" w:rsidP="00771C65">
            <w:pPr>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KT. CHỦ TỊCH</w:t>
            </w:r>
          </w:p>
          <w:p w14:paraId="398A19DD" w14:textId="77777777" w:rsidR="0040303D" w:rsidRPr="00984026" w:rsidRDefault="0040303D" w:rsidP="00771C65">
            <w:pPr>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PHÓ CHỦ TỊCH</w:t>
            </w:r>
          </w:p>
          <w:p w14:paraId="020EF573" w14:textId="77777777" w:rsidR="0040303D" w:rsidRPr="00984026" w:rsidRDefault="0040303D" w:rsidP="00771C65">
            <w:pPr>
              <w:jc w:val="center"/>
              <w:rPr>
                <w:rFonts w:ascii="Times New Roman" w:eastAsia="Times New Roman" w:hAnsi="Times New Roman" w:cs="Times New Roman"/>
                <w:b/>
                <w:sz w:val="28"/>
                <w:szCs w:val="28"/>
              </w:rPr>
            </w:pPr>
          </w:p>
          <w:p w14:paraId="12EAFF2B" w14:textId="77777777" w:rsidR="0040303D" w:rsidRPr="00984026" w:rsidRDefault="0040303D" w:rsidP="00771C65">
            <w:pPr>
              <w:jc w:val="center"/>
              <w:rPr>
                <w:rFonts w:ascii="Times New Roman" w:eastAsia="Times New Roman" w:hAnsi="Times New Roman" w:cs="Times New Roman"/>
                <w:b/>
                <w:sz w:val="28"/>
                <w:szCs w:val="28"/>
              </w:rPr>
            </w:pPr>
          </w:p>
          <w:p w14:paraId="5C4BC58D" w14:textId="77777777" w:rsidR="0040303D" w:rsidRPr="00984026" w:rsidRDefault="0040303D" w:rsidP="00771C65">
            <w:pPr>
              <w:jc w:val="center"/>
              <w:rPr>
                <w:rFonts w:ascii="Times New Roman" w:eastAsia="Times New Roman" w:hAnsi="Times New Roman" w:cs="Times New Roman"/>
                <w:b/>
                <w:sz w:val="28"/>
                <w:szCs w:val="28"/>
              </w:rPr>
            </w:pPr>
          </w:p>
          <w:p w14:paraId="61E69427" w14:textId="77777777" w:rsidR="0040303D" w:rsidRPr="00984026" w:rsidRDefault="0040303D" w:rsidP="00771C65">
            <w:pPr>
              <w:jc w:val="center"/>
              <w:rPr>
                <w:rFonts w:ascii="Times New Roman" w:eastAsia="Times New Roman" w:hAnsi="Times New Roman" w:cs="Times New Roman"/>
                <w:b/>
                <w:sz w:val="28"/>
                <w:szCs w:val="28"/>
              </w:rPr>
            </w:pPr>
          </w:p>
          <w:p w14:paraId="65CE8584" w14:textId="77777777" w:rsidR="0040303D" w:rsidRPr="00984026" w:rsidRDefault="0040303D" w:rsidP="00771C65">
            <w:pPr>
              <w:jc w:val="center"/>
              <w:rPr>
                <w:rFonts w:ascii="Times New Roman" w:eastAsia="Times New Roman" w:hAnsi="Times New Roman" w:cs="Times New Roman"/>
                <w:b/>
                <w:sz w:val="28"/>
                <w:szCs w:val="28"/>
              </w:rPr>
            </w:pPr>
          </w:p>
          <w:p w14:paraId="3EE501A1" w14:textId="77777777" w:rsidR="0040303D" w:rsidRPr="00984026" w:rsidRDefault="0040303D" w:rsidP="00771C65">
            <w:pPr>
              <w:jc w:val="center"/>
              <w:rPr>
                <w:rFonts w:ascii="Times New Roman" w:eastAsia="Times New Roman" w:hAnsi="Times New Roman" w:cs="Times New Roman"/>
                <w:b/>
                <w:sz w:val="28"/>
                <w:szCs w:val="28"/>
              </w:rPr>
            </w:pPr>
            <w:r w:rsidRPr="00984026">
              <w:rPr>
                <w:rFonts w:ascii="Times New Roman" w:eastAsia="Times New Roman" w:hAnsi="Times New Roman" w:cs="Times New Roman"/>
                <w:b/>
                <w:sz w:val="28"/>
                <w:szCs w:val="28"/>
              </w:rPr>
              <w:t>Nguyễn Tiến Dũng</w:t>
            </w:r>
          </w:p>
        </w:tc>
      </w:tr>
    </w:tbl>
    <w:p w14:paraId="25C1F39D" w14:textId="77777777" w:rsidR="00593A60" w:rsidRPr="0040303D" w:rsidRDefault="00593A60" w:rsidP="0040303D"/>
    <w:sectPr w:rsidR="00593A60" w:rsidRPr="0040303D" w:rsidSect="005D312C">
      <w:headerReference w:type="default" r:id="rId7"/>
      <w:pgSz w:w="11907" w:h="16840" w:code="9"/>
      <w:pgMar w:top="1134" w:right="851" w:bottom="567"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B505" w14:textId="77777777" w:rsidR="00CB4F54" w:rsidRDefault="00CB4F54" w:rsidP="00984026">
      <w:r>
        <w:separator/>
      </w:r>
    </w:p>
  </w:endnote>
  <w:endnote w:type="continuationSeparator" w:id="0">
    <w:p w14:paraId="2E841980" w14:textId="77777777" w:rsidR="00CB4F54" w:rsidRDefault="00CB4F54" w:rsidP="0098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6514" w14:textId="77777777" w:rsidR="00CB4F54" w:rsidRDefault="00CB4F54" w:rsidP="00984026">
      <w:r>
        <w:separator/>
      </w:r>
    </w:p>
  </w:footnote>
  <w:footnote w:type="continuationSeparator" w:id="0">
    <w:p w14:paraId="67FC3335" w14:textId="77777777" w:rsidR="00CB4F54" w:rsidRDefault="00CB4F54" w:rsidP="0098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00181"/>
      <w:docPartObj>
        <w:docPartGallery w:val="Page Numbers (Top of Page)"/>
        <w:docPartUnique/>
      </w:docPartObj>
    </w:sdtPr>
    <w:sdtEndPr>
      <w:rPr>
        <w:rFonts w:ascii="Times New Roman" w:hAnsi="Times New Roman" w:cs="Times New Roman"/>
        <w:noProof/>
        <w:sz w:val="28"/>
        <w:szCs w:val="28"/>
      </w:rPr>
    </w:sdtEndPr>
    <w:sdtContent>
      <w:p w14:paraId="1ADC0EB9" w14:textId="77777777" w:rsidR="00841367" w:rsidRPr="00984026" w:rsidRDefault="00841367">
        <w:pPr>
          <w:pStyle w:val="Header"/>
          <w:jc w:val="center"/>
          <w:rPr>
            <w:rFonts w:ascii="Times New Roman" w:hAnsi="Times New Roman" w:cs="Times New Roman"/>
            <w:sz w:val="28"/>
            <w:szCs w:val="28"/>
          </w:rPr>
        </w:pPr>
        <w:r w:rsidRPr="00984026">
          <w:rPr>
            <w:rFonts w:ascii="Times New Roman" w:hAnsi="Times New Roman" w:cs="Times New Roman"/>
            <w:sz w:val="28"/>
            <w:szCs w:val="28"/>
          </w:rPr>
          <w:fldChar w:fldCharType="begin"/>
        </w:r>
        <w:r w:rsidRPr="00984026">
          <w:rPr>
            <w:rFonts w:ascii="Times New Roman" w:hAnsi="Times New Roman" w:cs="Times New Roman"/>
            <w:sz w:val="28"/>
            <w:szCs w:val="28"/>
          </w:rPr>
          <w:instrText xml:space="preserve"> PAGE   \* MERGEFORMAT </w:instrText>
        </w:r>
        <w:r w:rsidRPr="00984026">
          <w:rPr>
            <w:rFonts w:ascii="Times New Roman" w:hAnsi="Times New Roman" w:cs="Times New Roman"/>
            <w:sz w:val="28"/>
            <w:szCs w:val="28"/>
          </w:rPr>
          <w:fldChar w:fldCharType="separate"/>
        </w:r>
        <w:r w:rsidR="004C5288">
          <w:rPr>
            <w:rFonts w:ascii="Times New Roman" w:hAnsi="Times New Roman" w:cs="Times New Roman"/>
            <w:noProof/>
            <w:sz w:val="28"/>
            <w:szCs w:val="28"/>
          </w:rPr>
          <w:t>4</w:t>
        </w:r>
        <w:r w:rsidRPr="00984026">
          <w:rPr>
            <w:rFonts w:ascii="Times New Roman" w:hAnsi="Times New Roman" w:cs="Times New Roman"/>
            <w:noProof/>
            <w:sz w:val="28"/>
            <w:szCs w:val="28"/>
          </w:rPr>
          <w:fldChar w:fldCharType="end"/>
        </w:r>
      </w:p>
    </w:sdtContent>
  </w:sdt>
  <w:p w14:paraId="072D9618" w14:textId="77777777" w:rsidR="00841367" w:rsidRDefault="00841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0216231A"/>
    <w:lvl w:ilvl="0" w:tplc="FFFFFFFF">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1190CDE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8"/>
    <w:multiLevelType w:val="hybridMultilevel"/>
    <w:tmpl w:val="66EF438C"/>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9"/>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A"/>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B"/>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C"/>
    <w:multiLevelType w:val="hybridMultilevel"/>
    <w:tmpl w:val="0DED726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D"/>
    <w:multiLevelType w:val="hybridMultilevel"/>
    <w:tmpl w:val="7FDCC23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E"/>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F"/>
    <w:multiLevelType w:val="hybridMultilevel"/>
    <w:tmpl w:val="41A7C4C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331177036">
    <w:abstractNumId w:val="0"/>
  </w:num>
  <w:num w:numId="2" w16cid:durableId="2034378400">
    <w:abstractNumId w:val="1"/>
  </w:num>
  <w:num w:numId="3" w16cid:durableId="323823550">
    <w:abstractNumId w:val="2"/>
  </w:num>
  <w:num w:numId="4" w16cid:durableId="1797989339">
    <w:abstractNumId w:val="3"/>
  </w:num>
  <w:num w:numId="5" w16cid:durableId="876703179">
    <w:abstractNumId w:val="4"/>
  </w:num>
  <w:num w:numId="6" w16cid:durableId="782922717">
    <w:abstractNumId w:val="5"/>
  </w:num>
  <w:num w:numId="7" w16cid:durableId="1650864068">
    <w:abstractNumId w:val="6"/>
  </w:num>
  <w:num w:numId="8" w16cid:durableId="1930306745">
    <w:abstractNumId w:val="7"/>
  </w:num>
  <w:num w:numId="9" w16cid:durableId="411899031">
    <w:abstractNumId w:val="8"/>
  </w:num>
  <w:num w:numId="10" w16cid:durableId="1470901927">
    <w:abstractNumId w:val="9"/>
  </w:num>
  <w:num w:numId="11" w16cid:durableId="152070759">
    <w:abstractNumId w:val="10"/>
  </w:num>
  <w:num w:numId="12" w16cid:durableId="1364474060">
    <w:abstractNumId w:val="11"/>
  </w:num>
  <w:num w:numId="13" w16cid:durableId="939607160">
    <w:abstractNumId w:val="12"/>
  </w:num>
  <w:num w:numId="14" w16cid:durableId="1103767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C55"/>
    <w:rsid w:val="00000A07"/>
    <w:rsid w:val="000040CA"/>
    <w:rsid w:val="00007345"/>
    <w:rsid w:val="000119B6"/>
    <w:rsid w:val="00011AC8"/>
    <w:rsid w:val="00013DF7"/>
    <w:rsid w:val="00021704"/>
    <w:rsid w:val="00021C6A"/>
    <w:rsid w:val="0002496F"/>
    <w:rsid w:val="00025B4C"/>
    <w:rsid w:val="00026242"/>
    <w:rsid w:val="000272E6"/>
    <w:rsid w:val="00027EE1"/>
    <w:rsid w:val="00031D01"/>
    <w:rsid w:val="000323FF"/>
    <w:rsid w:val="00033EDB"/>
    <w:rsid w:val="00034EE6"/>
    <w:rsid w:val="000377A8"/>
    <w:rsid w:val="00043275"/>
    <w:rsid w:val="00043EBB"/>
    <w:rsid w:val="000446E7"/>
    <w:rsid w:val="00063185"/>
    <w:rsid w:val="000735CA"/>
    <w:rsid w:val="000745BD"/>
    <w:rsid w:val="00074847"/>
    <w:rsid w:val="00076639"/>
    <w:rsid w:val="00077765"/>
    <w:rsid w:val="000822C5"/>
    <w:rsid w:val="00083580"/>
    <w:rsid w:val="000835F5"/>
    <w:rsid w:val="00090E96"/>
    <w:rsid w:val="00090F7E"/>
    <w:rsid w:val="00091034"/>
    <w:rsid w:val="00091D41"/>
    <w:rsid w:val="00092402"/>
    <w:rsid w:val="00092815"/>
    <w:rsid w:val="000979FF"/>
    <w:rsid w:val="000A0F8D"/>
    <w:rsid w:val="000A1098"/>
    <w:rsid w:val="000A238B"/>
    <w:rsid w:val="000A2B8A"/>
    <w:rsid w:val="000A538E"/>
    <w:rsid w:val="000A6117"/>
    <w:rsid w:val="000B1164"/>
    <w:rsid w:val="000B2601"/>
    <w:rsid w:val="000B4118"/>
    <w:rsid w:val="000B55AF"/>
    <w:rsid w:val="000B6638"/>
    <w:rsid w:val="000B66D7"/>
    <w:rsid w:val="000B6AD4"/>
    <w:rsid w:val="000B7DC3"/>
    <w:rsid w:val="000C03D6"/>
    <w:rsid w:val="000C35A3"/>
    <w:rsid w:val="000C6566"/>
    <w:rsid w:val="000D1A17"/>
    <w:rsid w:val="000D28B2"/>
    <w:rsid w:val="000D3467"/>
    <w:rsid w:val="000D5F2C"/>
    <w:rsid w:val="000E0574"/>
    <w:rsid w:val="000E5837"/>
    <w:rsid w:val="000E6EF3"/>
    <w:rsid w:val="000F1251"/>
    <w:rsid w:val="000F330A"/>
    <w:rsid w:val="000F735E"/>
    <w:rsid w:val="00100782"/>
    <w:rsid w:val="00101BBA"/>
    <w:rsid w:val="00102957"/>
    <w:rsid w:val="001122BE"/>
    <w:rsid w:val="001151A1"/>
    <w:rsid w:val="001207BC"/>
    <w:rsid w:val="00124E6D"/>
    <w:rsid w:val="0012727B"/>
    <w:rsid w:val="00131CCA"/>
    <w:rsid w:val="00132BD3"/>
    <w:rsid w:val="00142BA4"/>
    <w:rsid w:val="001434B3"/>
    <w:rsid w:val="00145850"/>
    <w:rsid w:val="00145B59"/>
    <w:rsid w:val="00146900"/>
    <w:rsid w:val="001517E2"/>
    <w:rsid w:val="00152959"/>
    <w:rsid w:val="00161D80"/>
    <w:rsid w:val="00163B98"/>
    <w:rsid w:val="0017012D"/>
    <w:rsid w:val="001732F7"/>
    <w:rsid w:val="001733D1"/>
    <w:rsid w:val="001736E0"/>
    <w:rsid w:val="00175AE6"/>
    <w:rsid w:val="00177A1F"/>
    <w:rsid w:val="00177B5E"/>
    <w:rsid w:val="00180B1C"/>
    <w:rsid w:val="0018108E"/>
    <w:rsid w:val="00182DBF"/>
    <w:rsid w:val="00184DA7"/>
    <w:rsid w:val="00184FCB"/>
    <w:rsid w:val="00191747"/>
    <w:rsid w:val="001935D9"/>
    <w:rsid w:val="00196564"/>
    <w:rsid w:val="001974F0"/>
    <w:rsid w:val="001A1EE3"/>
    <w:rsid w:val="001A33D5"/>
    <w:rsid w:val="001A49F8"/>
    <w:rsid w:val="001A631F"/>
    <w:rsid w:val="001B2E60"/>
    <w:rsid w:val="001B4667"/>
    <w:rsid w:val="001B52AD"/>
    <w:rsid w:val="001B60B9"/>
    <w:rsid w:val="001C0830"/>
    <w:rsid w:val="001C1634"/>
    <w:rsid w:val="001C788C"/>
    <w:rsid w:val="001C7BE6"/>
    <w:rsid w:val="001D065B"/>
    <w:rsid w:val="001D0DA7"/>
    <w:rsid w:val="001D13FB"/>
    <w:rsid w:val="001D6654"/>
    <w:rsid w:val="001D7FE6"/>
    <w:rsid w:val="001E0ADC"/>
    <w:rsid w:val="001E24A2"/>
    <w:rsid w:val="001E2588"/>
    <w:rsid w:val="001E5162"/>
    <w:rsid w:val="001F107A"/>
    <w:rsid w:val="001F48A8"/>
    <w:rsid w:val="00203D7B"/>
    <w:rsid w:val="002058D6"/>
    <w:rsid w:val="00205BEC"/>
    <w:rsid w:val="00210C71"/>
    <w:rsid w:val="00214D22"/>
    <w:rsid w:val="0021536E"/>
    <w:rsid w:val="00217FB3"/>
    <w:rsid w:val="002201A4"/>
    <w:rsid w:val="002210E5"/>
    <w:rsid w:val="00223718"/>
    <w:rsid w:val="0023351E"/>
    <w:rsid w:val="0023490E"/>
    <w:rsid w:val="00237E79"/>
    <w:rsid w:val="002424B1"/>
    <w:rsid w:val="00246220"/>
    <w:rsid w:val="0025028C"/>
    <w:rsid w:val="00262FC6"/>
    <w:rsid w:val="00265B06"/>
    <w:rsid w:val="00266773"/>
    <w:rsid w:val="002674EB"/>
    <w:rsid w:val="00272343"/>
    <w:rsid w:val="0027344E"/>
    <w:rsid w:val="002805E8"/>
    <w:rsid w:val="00280AC1"/>
    <w:rsid w:val="0028269C"/>
    <w:rsid w:val="00284E61"/>
    <w:rsid w:val="002907A5"/>
    <w:rsid w:val="00290BFF"/>
    <w:rsid w:val="00290CE3"/>
    <w:rsid w:val="00291EDE"/>
    <w:rsid w:val="00292139"/>
    <w:rsid w:val="00293A92"/>
    <w:rsid w:val="00297D01"/>
    <w:rsid w:val="002A0C3A"/>
    <w:rsid w:val="002A183B"/>
    <w:rsid w:val="002A287E"/>
    <w:rsid w:val="002A35A9"/>
    <w:rsid w:val="002A395E"/>
    <w:rsid w:val="002A3EC8"/>
    <w:rsid w:val="002A5E97"/>
    <w:rsid w:val="002A6BE6"/>
    <w:rsid w:val="002B4A41"/>
    <w:rsid w:val="002B4CC6"/>
    <w:rsid w:val="002C06B3"/>
    <w:rsid w:val="002C2EF8"/>
    <w:rsid w:val="002C55B4"/>
    <w:rsid w:val="002C5CEC"/>
    <w:rsid w:val="002C5FC8"/>
    <w:rsid w:val="002D4144"/>
    <w:rsid w:val="002E2D96"/>
    <w:rsid w:val="002E58C2"/>
    <w:rsid w:val="002F66C0"/>
    <w:rsid w:val="003000F3"/>
    <w:rsid w:val="0030349C"/>
    <w:rsid w:val="003034AC"/>
    <w:rsid w:val="00304187"/>
    <w:rsid w:val="003043F1"/>
    <w:rsid w:val="00313612"/>
    <w:rsid w:val="00313B2D"/>
    <w:rsid w:val="003152B5"/>
    <w:rsid w:val="00320F16"/>
    <w:rsid w:val="003304BE"/>
    <w:rsid w:val="003354B9"/>
    <w:rsid w:val="0033673B"/>
    <w:rsid w:val="00336C3A"/>
    <w:rsid w:val="003418B8"/>
    <w:rsid w:val="00344A80"/>
    <w:rsid w:val="00352781"/>
    <w:rsid w:val="0035434F"/>
    <w:rsid w:val="00361077"/>
    <w:rsid w:val="00371EF9"/>
    <w:rsid w:val="0037373F"/>
    <w:rsid w:val="0037515D"/>
    <w:rsid w:val="00375BC1"/>
    <w:rsid w:val="0038375E"/>
    <w:rsid w:val="00383E13"/>
    <w:rsid w:val="00391FCD"/>
    <w:rsid w:val="00396DCB"/>
    <w:rsid w:val="00397411"/>
    <w:rsid w:val="003A2E1A"/>
    <w:rsid w:val="003A38B2"/>
    <w:rsid w:val="003A5CC8"/>
    <w:rsid w:val="003A6215"/>
    <w:rsid w:val="003A750B"/>
    <w:rsid w:val="003B34B8"/>
    <w:rsid w:val="003B4C0D"/>
    <w:rsid w:val="003B6AE1"/>
    <w:rsid w:val="003C0FAE"/>
    <w:rsid w:val="003D3A33"/>
    <w:rsid w:val="003D6C59"/>
    <w:rsid w:val="003E020D"/>
    <w:rsid w:val="003E0666"/>
    <w:rsid w:val="003E2489"/>
    <w:rsid w:val="003E4306"/>
    <w:rsid w:val="003E51D7"/>
    <w:rsid w:val="003E554C"/>
    <w:rsid w:val="003F27D4"/>
    <w:rsid w:val="003F390B"/>
    <w:rsid w:val="00401374"/>
    <w:rsid w:val="00401EE6"/>
    <w:rsid w:val="00401FED"/>
    <w:rsid w:val="0040303D"/>
    <w:rsid w:val="00412EAB"/>
    <w:rsid w:val="004149D2"/>
    <w:rsid w:val="004211BD"/>
    <w:rsid w:val="0042232E"/>
    <w:rsid w:val="00422DAF"/>
    <w:rsid w:val="0042440B"/>
    <w:rsid w:val="00427C76"/>
    <w:rsid w:val="0043380F"/>
    <w:rsid w:val="00433963"/>
    <w:rsid w:val="0043415F"/>
    <w:rsid w:val="0043530E"/>
    <w:rsid w:val="00435FEC"/>
    <w:rsid w:val="00435FF0"/>
    <w:rsid w:val="00436A5F"/>
    <w:rsid w:val="00443E30"/>
    <w:rsid w:val="00445404"/>
    <w:rsid w:val="00445618"/>
    <w:rsid w:val="00450DBC"/>
    <w:rsid w:val="004510A4"/>
    <w:rsid w:val="00453942"/>
    <w:rsid w:val="00454DEA"/>
    <w:rsid w:val="004550D7"/>
    <w:rsid w:val="00457BA4"/>
    <w:rsid w:val="00457ED4"/>
    <w:rsid w:val="00464184"/>
    <w:rsid w:val="00464323"/>
    <w:rsid w:val="00464B27"/>
    <w:rsid w:val="00467D96"/>
    <w:rsid w:val="00473960"/>
    <w:rsid w:val="00476364"/>
    <w:rsid w:val="00476A42"/>
    <w:rsid w:val="00481AD3"/>
    <w:rsid w:val="0048224F"/>
    <w:rsid w:val="00486E92"/>
    <w:rsid w:val="0048761E"/>
    <w:rsid w:val="00491A38"/>
    <w:rsid w:val="004937E2"/>
    <w:rsid w:val="00493F28"/>
    <w:rsid w:val="0049481B"/>
    <w:rsid w:val="004963E1"/>
    <w:rsid w:val="00497634"/>
    <w:rsid w:val="00497DF7"/>
    <w:rsid w:val="004A029A"/>
    <w:rsid w:val="004A4662"/>
    <w:rsid w:val="004B172F"/>
    <w:rsid w:val="004B341D"/>
    <w:rsid w:val="004B47CD"/>
    <w:rsid w:val="004C01E9"/>
    <w:rsid w:val="004C2D2C"/>
    <w:rsid w:val="004C3570"/>
    <w:rsid w:val="004C5288"/>
    <w:rsid w:val="004C6E99"/>
    <w:rsid w:val="004D0799"/>
    <w:rsid w:val="004D4F55"/>
    <w:rsid w:val="004D5936"/>
    <w:rsid w:val="004E2D46"/>
    <w:rsid w:val="004E5477"/>
    <w:rsid w:val="004E5B55"/>
    <w:rsid w:val="004E6372"/>
    <w:rsid w:val="004F040B"/>
    <w:rsid w:val="004F657E"/>
    <w:rsid w:val="004F6D65"/>
    <w:rsid w:val="00500098"/>
    <w:rsid w:val="00501404"/>
    <w:rsid w:val="00505143"/>
    <w:rsid w:val="00505DA0"/>
    <w:rsid w:val="005077BE"/>
    <w:rsid w:val="00507F78"/>
    <w:rsid w:val="00510DE1"/>
    <w:rsid w:val="00512357"/>
    <w:rsid w:val="00512499"/>
    <w:rsid w:val="005162DB"/>
    <w:rsid w:val="005165FE"/>
    <w:rsid w:val="00517C40"/>
    <w:rsid w:val="0052161F"/>
    <w:rsid w:val="005224D4"/>
    <w:rsid w:val="005335D4"/>
    <w:rsid w:val="00535528"/>
    <w:rsid w:val="00535D51"/>
    <w:rsid w:val="00535F65"/>
    <w:rsid w:val="00537696"/>
    <w:rsid w:val="005406C8"/>
    <w:rsid w:val="005414EA"/>
    <w:rsid w:val="0054538C"/>
    <w:rsid w:val="00551E60"/>
    <w:rsid w:val="005523C1"/>
    <w:rsid w:val="00553D2F"/>
    <w:rsid w:val="0055454B"/>
    <w:rsid w:val="005552FF"/>
    <w:rsid w:val="00556281"/>
    <w:rsid w:val="005574B9"/>
    <w:rsid w:val="00560C55"/>
    <w:rsid w:val="00562D67"/>
    <w:rsid w:val="00564D1D"/>
    <w:rsid w:val="00567229"/>
    <w:rsid w:val="005701AD"/>
    <w:rsid w:val="00571D7B"/>
    <w:rsid w:val="0057356A"/>
    <w:rsid w:val="00574586"/>
    <w:rsid w:val="005824B8"/>
    <w:rsid w:val="005832E2"/>
    <w:rsid w:val="00584114"/>
    <w:rsid w:val="0058424B"/>
    <w:rsid w:val="005845E7"/>
    <w:rsid w:val="00587AA1"/>
    <w:rsid w:val="00592EF2"/>
    <w:rsid w:val="00593A60"/>
    <w:rsid w:val="005967A3"/>
    <w:rsid w:val="00596854"/>
    <w:rsid w:val="00596E6D"/>
    <w:rsid w:val="0059702F"/>
    <w:rsid w:val="005A1EF6"/>
    <w:rsid w:val="005A3537"/>
    <w:rsid w:val="005A64ED"/>
    <w:rsid w:val="005B0161"/>
    <w:rsid w:val="005B05E6"/>
    <w:rsid w:val="005B0E3E"/>
    <w:rsid w:val="005B29FE"/>
    <w:rsid w:val="005B3D9A"/>
    <w:rsid w:val="005B4C45"/>
    <w:rsid w:val="005B4CBE"/>
    <w:rsid w:val="005B751B"/>
    <w:rsid w:val="005C0854"/>
    <w:rsid w:val="005C1B96"/>
    <w:rsid w:val="005C2280"/>
    <w:rsid w:val="005D2059"/>
    <w:rsid w:val="005D312C"/>
    <w:rsid w:val="005D3CE2"/>
    <w:rsid w:val="005D421F"/>
    <w:rsid w:val="005D613A"/>
    <w:rsid w:val="005D6C58"/>
    <w:rsid w:val="005D722E"/>
    <w:rsid w:val="005D733D"/>
    <w:rsid w:val="005E1D21"/>
    <w:rsid w:val="005E3659"/>
    <w:rsid w:val="005E56AF"/>
    <w:rsid w:val="005E70E7"/>
    <w:rsid w:val="005F1C61"/>
    <w:rsid w:val="00600D23"/>
    <w:rsid w:val="00602F81"/>
    <w:rsid w:val="00603D0C"/>
    <w:rsid w:val="00604E6B"/>
    <w:rsid w:val="00605EE2"/>
    <w:rsid w:val="006069AD"/>
    <w:rsid w:val="006076AD"/>
    <w:rsid w:val="00611306"/>
    <w:rsid w:val="00611903"/>
    <w:rsid w:val="006124A8"/>
    <w:rsid w:val="00622588"/>
    <w:rsid w:val="006228EA"/>
    <w:rsid w:val="0062354A"/>
    <w:rsid w:val="00630D7B"/>
    <w:rsid w:val="006336E4"/>
    <w:rsid w:val="006354E0"/>
    <w:rsid w:val="0064247F"/>
    <w:rsid w:val="00644465"/>
    <w:rsid w:val="00647D3A"/>
    <w:rsid w:val="006509CD"/>
    <w:rsid w:val="006510C7"/>
    <w:rsid w:val="00653490"/>
    <w:rsid w:val="00655BBB"/>
    <w:rsid w:val="00664AEC"/>
    <w:rsid w:val="00666894"/>
    <w:rsid w:val="006671B3"/>
    <w:rsid w:val="006674C0"/>
    <w:rsid w:val="006675B4"/>
    <w:rsid w:val="0067051E"/>
    <w:rsid w:val="0067148D"/>
    <w:rsid w:val="00672F56"/>
    <w:rsid w:val="00673AFA"/>
    <w:rsid w:val="00677543"/>
    <w:rsid w:val="00677E1E"/>
    <w:rsid w:val="0068042C"/>
    <w:rsid w:val="00680DF4"/>
    <w:rsid w:val="00685244"/>
    <w:rsid w:val="006912C6"/>
    <w:rsid w:val="00691687"/>
    <w:rsid w:val="0069223C"/>
    <w:rsid w:val="006A3350"/>
    <w:rsid w:val="006A4F82"/>
    <w:rsid w:val="006A65D0"/>
    <w:rsid w:val="006A77F5"/>
    <w:rsid w:val="006B1388"/>
    <w:rsid w:val="006B2D06"/>
    <w:rsid w:val="006B6352"/>
    <w:rsid w:val="006B63B5"/>
    <w:rsid w:val="006B6D17"/>
    <w:rsid w:val="006B6D98"/>
    <w:rsid w:val="006C0A15"/>
    <w:rsid w:val="006C1B45"/>
    <w:rsid w:val="006C2208"/>
    <w:rsid w:val="006C2783"/>
    <w:rsid w:val="006C6C72"/>
    <w:rsid w:val="006C6DD2"/>
    <w:rsid w:val="006D0497"/>
    <w:rsid w:val="006D1EC7"/>
    <w:rsid w:val="006D585E"/>
    <w:rsid w:val="006D5E78"/>
    <w:rsid w:val="006D68FC"/>
    <w:rsid w:val="006D6F58"/>
    <w:rsid w:val="006E33C4"/>
    <w:rsid w:val="006E427B"/>
    <w:rsid w:val="006E5C4B"/>
    <w:rsid w:val="006F3FBF"/>
    <w:rsid w:val="007004F3"/>
    <w:rsid w:val="00704430"/>
    <w:rsid w:val="00705A3C"/>
    <w:rsid w:val="00710EAF"/>
    <w:rsid w:val="00711CF4"/>
    <w:rsid w:val="00711EBB"/>
    <w:rsid w:val="0071305F"/>
    <w:rsid w:val="00714A62"/>
    <w:rsid w:val="00715444"/>
    <w:rsid w:val="00715EA9"/>
    <w:rsid w:val="00723E62"/>
    <w:rsid w:val="00732740"/>
    <w:rsid w:val="00741D2E"/>
    <w:rsid w:val="00744FA6"/>
    <w:rsid w:val="007468AD"/>
    <w:rsid w:val="00750182"/>
    <w:rsid w:val="00750BF8"/>
    <w:rsid w:val="0075255F"/>
    <w:rsid w:val="00754186"/>
    <w:rsid w:val="007542B0"/>
    <w:rsid w:val="007544DA"/>
    <w:rsid w:val="00756206"/>
    <w:rsid w:val="00761E81"/>
    <w:rsid w:val="00764DA2"/>
    <w:rsid w:val="00766A83"/>
    <w:rsid w:val="007710CC"/>
    <w:rsid w:val="00773B90"/>
    <w:rsid w:val="00775D95"/>
    <w:rsid w:val="00781370"/>
    <w:rsid w:val="00787592"/>
    <w:rsid w:val="00792BBA"/>
    <w:rsid w:val="00792D31"/>
    <w:rsid w:val="00793F47"/>
    <w:rsid w:val="007944EB"/>
    <w:rsid w:val="007960E8"/>
    <w:rsid w:val="007A0C66"/>
    <w:rsid w:val="007A115F"/>
    <w:rsid w:val="007A154C"/>
    <w:rsid w:val="007A3618"/>
    <w:rsid w:val="007A4180"/>
    <w:rsid w:val="007B33B2"/>
    <w:rsid w:val="007B6534"/>
    <w:rsid w:val="007B7A28"/>
    <w:rsid w:val="007C1DA4"/>
    <w:rsid w:val="007C3FCF"/>
    <w:rsid w:val="007C6960"/>
    <w:rsid w:val="007D3F2F"/>
    <w:rsid w:val="007D77F7"/>
    <w:rsid w:val="007D7E12"/>
    <w:rsid w:val="007E50D8"/>
    <w:rsid w:val="007E51C3"/>
    <w:rsid w:val="007F04B6"/>
    <w:rsid w:val="007F0E1A"/>
    <w:rsid w:val="007F4C2F"/>
    <w:rsid w:val="00801A65"/>
    <w:rsid w:val="00804CDF"/>
    <w:rsid w:val="008059FA"/>
    <w:rsid w:val="00811225"/>
    <w:rsid w:val="008113B0"/>
    <w:rsid w:val="0081422A"/>
    <w:rsid w:val="0081626F"/>
    <w:rsid w:val="008207BD"/>
    <w:rsid w:val="00820F8B"/>
    <w:rsid w:val="0082263C"/>
    <w:rsid w:val="00825CB1"/>
    <w:rsid w:val="00826574"/>
    <w:rsid w:val="00827BEE"/>
    <w:rsid w:val="008321C9"/>
    <w:rsid w:val="00832610"/>
    <w:rsid w:val="00832907"/>
    <w:rsid w:val="00832E67"/>
    <w:rsid w:val="008333D2"/>
    <w:rsid w:val="00840909"/>
    <w:rsid w:val="0084118C"/>
    <w:rsid w:val="00841367"/>
    <w:rsid w:val="00843824"/>
    <w:rsid w:val="00845261"/>
    <w:rsid w:val="00845DCC"/>
    <w:rsid w:val="008539A8"/>
    <w:rsid w:val="00853AE3"/>
    <w:rsid w:val="00854383"/>
    <w:rsid w:val="00855ED8"/>
    <w:rsid w:val="00855EEF"/>
    <w:rsid w:val="008564A6"/>
    <w:rsid w:val="008569EB"/>
    <w:rsid w:val="00857A0F"/>
    <w:rsid w:val="00861CB1"/>
    <w:rsid w:val="0086384B"/>
    <w:rsid w:val="00872963"/>
    <w:rsid w:val="00880634"/>
    <w:rsid w:val="00881C10"/>
    <w:rsid w:val="008824BA"/>
    <w:rsid w:val="008841E3"/>
    <w:rsid w:val="0088438A"/>
    <w:rsid w:val="008871DA"/>
    <w:rsid w:val="00890D54"/>
    <w:rsid w:val="00891C7C"/>
    <w:rsid w:val="00894770"/>
    <w:rsid w:val="00897E39"/>
    <w:rsid w:val="008A0B07"/>
    <w:rsid w:val="008A1221"/>
    <w:rsid w:val="008A16F4"/>
    <w:rsid w:val="008A1D8D"/>
    <w:rsid w:val="008A204B"/>
    <w:rsid w:val="008A7899"/>
    <w:rsid w:val="008B0BFC"/>
    <w:rsid w:val="008B16C9"/>
    <w:rsid w:val="008C02CD"/>
    <w:rsid w:val="008C35F3"/>
    <w:rsid w:val="008C3972"/>
    <w:rsid w:val="008C3C0B"/>
    <w:rsid w:val="008C5A50"/>
    <w:rsid w:val="008C7509"/>
    <w:rsid w:val="008D0C85"/>
    <w:rsid w:val="008D1AC1"/>
    <w:rsid w:val="008D1CB1"/>
    <w:rsid w:val="008D39F5"/>
    <w:rsid w:val="008D5708"/>
    <w:rsid w:val="008D73CE"/>
    <w:rsid w:val="008D793A"/>
    <w:rsid w:val="008E0DC8"/>
    <w:rsid w:val="008E38F3"/>
    <w:rsid w:val="008E39B9"/>
    <w:rsid w:val="008E43CD"/>
    <w:rsid w:val="008F409E"/>
    <w:rsid w:val="00900E39"/>
    <w:rsid w:val="009025E9"/>
    <w:rsid w:val="00904AB1"/>
    <w:rsid w:val="009128F4"/>
    <w:rsid w:val="00914D5C"/>
    <w:rsid w:val="009171EF"/>
    <w:rsid w:val="009207BF"/>
    <w:rsid w:val="00920F8E"/>
    <w:rsid w:val="00921F6B"/>
    <w:rsid w:val="0092420D"/>
    <w:rsid w:val="009301C6"/>
    <w:rsid w:val="0093092F"/>
    <w:rsid w:val="00935FEB"/>
    <w:rsid w:val="00936229"/>
    <w:rsid w:val="00936A7C"/>
    <w:rsid w:val="00936B69"/>
    <w:rsid w:val="00940C91"/>
    <w:rsid w:val="009415FE"/>
    <w:rsid w:val="009432B8"/>
    <w:rsid w:val="00945190"/>
    <w:rsid w:val="0095125E"/>
    <w:rsid w:val="0096190F"/>
    <w:rsid w:val="00961B5B"/>
    <w:rsid w:val="00962C35"/>
    <w:rsid w:val="009631B3"/>
    <w:rsid w:val="00963514"/>
    <w:rsid w:val="00971308"/>
    <w:rsid w:val="009715D0"/>
    <w:rsid w:val="009766CE"/>
    <w:rsid w:val="009766F9"/>
    <w:rsid w:val="00982E04"/>
    <w:rsid w:val="00984026"/>
    <w:rsid w:val="00984EDB"/>
    <w:rsid w:val="009920AE"/>
    <w:rsid w:val="009A011B"/>
    <w:rsid w:val="009A083A"/>
    <w:rsid w:val="009A189B"/>
    <w:rsid w:val="009A1C96"/>
    <w:rsid w:val="009A1F3B"/>
    <w:rsid w:val="009A6DD8"/>
    <w:rsid w:val="009A7BF7"/>
    <w:rsid w:val="009A7C27"/>
    <w:rsid w:val="009B12E2"/>
    <w:rsid w:val="009B2EE1"/>
    <w:rsid w:val="009B4F04"/>
    <w:rsid w:val="009C036E"/>
    <w:rsid w:val="009C5C41"/>
    <w:rsid w:val="009C64FD"/>
    <w:rsid w:val="009D13F4"/>
    <w:rsid w:val="009D1FC6"/>
    <w:rsid w:val="009D6824"/>
    <w:rsid w:val="009E5A86"/>
    <w:rsid w:val="009E6CA4"/>
    <w:rsid w:val="009F0FD2"/>
    <w:rsid w:val="009F2DE5"/>
    <w:rsid w:val="009F5636"/>
    <w:rsid w:val="00A006B3"/>
    <w:rsid w:val="00A0159E"/>
    <w:rsid w:val="00A119BC"/>
    <w:rsid w:val="00A1339B"/>
    <w:rsid w:val="00A14F5C"/>
    <w:rsid w:val="00A240D6"/>
    <w:rsid w:val="00A31F3E"/>
    <w:rsid w:val="00A33F09"/>
    <w:rsid w:val="00A411C7"/>
    <w:rsid w:val="00A422C1"/>
    <w:rsid w:val="00A42CE9"/>
    <w:rsid w:val="00A502DB"/>
    <w:rsid w:val="00A53E52"/>
    <w:rsid w:val="00A5536B"/>
    <w:rsid w:val="00A56635"/>
    <w:rsid w:val="00A5682E"/>
    <w:rsid w:val="00A569E6"/>
    <w:rsid w:val="00A627E6"/>
    <w:rsid w:val="00A66567"/>
    <w:rsid w:val="00A673DF"/>
    <w:rsid w:val="00A70FB5"/>
    <w:rsid w:val="00A71587"/>
    <w:rsid w:val="00A76DA3"/>
    <w:rsid w:val="00A77DB5"/>
    <w:rsid w:val="00A8014F"/>
    <w:rsid w:val="00A81046"/>
    <w:rsid w:val="00A82494"/>
    <w:rsid w:val="00A8251D"/>
    <w:rsid w:val="00A8457A"/>
    <w:rsid w:val="00A84F62"/>
    <w:rsid w:val="00A90BEF"/>
    <w:rsid w:val="00A97322"/>
    <w:rsid w:val="00AA1C3F"/>
    <w:rsid w:val="00AA1FC6"/>
    <w:rsid w:val="00AA2578"/>
    <w:rsid w:val="00AA4333"/>
    <w:rsid w:val="00AB0754"/>
    <w:rsid w:val="00AB452F"/>
    <w:rsid w:val="00AC04A1"/>
    <w:rsid w:val="00AC30D9"/>
    <w:rsid w:val="00AD0DD1"/>
    <w:rsid w:val="00AD26AE"/>
    <w:rsid w:val="00AD27E5"/>
    <w:rsid w:val="00AE06B7"/>
    <w:rsid w:val="00AE06BF"/>
    <w:rsid w:val="00AE0AD3"/>
    <w:rsid w:val="00AE4D19"/>
    <w:rsid w:val="00AF14F6"/>
    <w:rsid w:val="00AF1650"/>
    <w:rsid w:val="00AF1966"/>
    <w:rsid w:val="00AF4011"/>
    <w:rsid w:val="00AF6C46"/>
    <w:rsid w:val="00AF77CE"/>
    <w:rsid w:val="00B00E12"/>
    <w:rsid w:val="00B05A3B"/>
    <w:rsid w:val="00B111AF"/>
    <w:rsid w:val="00B11827"/>
    <w:rsid w:val="00B11E20"/>
    <w:rsid w:val="00B125BE"/>
    <w:rsid w:val="00B12ADC"/>
    <w:rsid w:val="00B148B2"/>
    <w:rsid w:val="00B153FD"/>
    <w:rsid w:val="00B213B9"/>
    <w:rsid w:val="00B2364F"/>
    <w:rsid w:val="00B25F34"/>
    <w:rsid w:val="00B30668"/>
    <w:rsid w:val="00B35993"/>
    <w:rsid w:val="00B37BA3"/>
    <w:rsid w:val="00B40859"/>
    <w:rsid w:val="00B4231A"/>
    <w:rsid w:val="00B4548D"/>
    <w:rsid w:val="00B45F19"/>
    <w:rsid w:val="00B464BF"/>
    <w:rsid w:val="00B5223F"/>
    <w:rsid w:val="00B531D2"/>
    <w:rsid w:val="00B54CAC"/>
    <w:rsid w:val="00B60B49"/>
    <w:rsid w:val="00B6486C"/>
    <w:rsid w:val="00B65DD0"/>
    <w:rsid w:val="00B71112"/>
    <w:rsid w:val="00B726CB"/>
    <w:rsid w:val="00B73641"/>
    <w:rsid w:val="00B73BEC"/>
    <w:rsid w:val="00B754D8"/>
    <w:rsid w:val="00B83323"/>
    <w:rsid w:val="00B84057"/>
    <w:rsid w:val="00B84DC8"/>
    <w:rsid w:val="00B94C4A"/>
    <w:rsid w:val="00B960B0"/>
    <w:rsid w:val="00B9617C"/>
    <w:rsid w:val="00B97A05"/>
    <w:rsid w:val="00BA0DB1"/>
    <w:rsid w:val="00BA153C"/>
    <w:rsid w:val="00BA3566"/>
    <w:rsid w:val="00BA4ACA"/>
    <w:rsid w:val="00BA741D"/>
    <w:rsid w:val="00BB16D6"/>
    <w:rsid w:val="00BB5704"/>
    <w:rsid w:val="00BC275E"/>
    <w:rsid w:val="00BC62D4"/>
    <w:rsid w:val="00BD0A49"/>
    <w:rsid w:val="00BD3741"/>
    <w:rsid w:val="00BD5A84"/>
    <w:rsid w:val="00BD5D1B"/>
    <w:rsid w:val="00BD79E7"/>
    <w:rsid w:val="00BE2D31"/>
    <w:rsid w:val="00BE419A"/>
    <w:rsid w:val="00BE7AC4"/>
    <w:rsid w:val="00BF07D6"/>
    <w:rsid w:val="00BF0E5D"/>
    <w:rsid w:val="00BF1F47"/>
    <w:rsid w:val="00BF2825"/>
    <w:rsid w:val="00BF4DE9"/>
    <w:rsid w:val="00C026A6"/>
    <w:rsid w:val="00C02E62"/>
    <w:rsid w:val="00C042A3"/>
    <w:rsid w:val="00C04C85"/>
    <w:rsid w:val="00C052A6"/>
    <w:rsid w:val="00C10FAB"/>
    <w:rsid w:val="00C16A44"/>
    <w:rsid w:val="00C21976"/>
    <w:rsid w:val="00C238E9"/>
    <w:rsid w:val="00C23DD5"/>
    <w:rsid w:val="00C33BBB"/>
    <w:rsid w:val="00C344F8"/>
    <w:rsid w:val="00C35BBE"/>
    <w:rsid w:val="00C40154"/>
    <w:rsid w:val="00C45537"/>
    <w:rsid w:val="00C460C8"/>
    <w:rsid w:val="00C47178"/>
    <w:rsid w:val="00C52360"/>
    <w:rsid w:val="00C61461"/>
    <w:rsid w:val="00C6208C"/>
    <w:rsid w:val="00C76EFF"/>
    <w:rsid w:val="00C77F78"/>
    <w:rsid w:val="00C8267F"/>
    <w:rsid w:val="00C856FD"/>
    <w:rsid w:val="00C86195"/>
    <w:rsid w:val="00C9052A"/>
    <w:rsid w:val="00C93313"/>
    <w:rsid w:val="00C965D8"/>
    <w:rsid w:val="00C9731A"/>
    <w:rsid w:val="00CA2BB8"/>
    <w:rsid w:val="00CA4BD1"/>
    <w:rsid w:val="00CA508E"/>
    <w:rsid w:val="00CA51DC"/>
    <w:rsid w:val="00CA5571"/>
    <w:rsid w:val="00CB06D8"/>
    <w:rsid w:val="00CB0CF8"/>
    <w:rsid w:val="00CB2CA4"/>
    <w:rsid w:val="00CB4F54"/>
    <w:rsid w:val="00CB600C"/>
    <w:rsid w:val="00CB618F"/>
    <w:rsid w:val="00CB61B5"/>
    <w:rsid w:val="00CB7B6B"/>
    <w:rsid w:val="00CC09EA"/>
    <w:rsid w:val="00CC1670"/>
    <w:rsid w:val="00CD2D53"/>
    <w:rsid w:val="00CD37F6"/>
    <w:rsid w:val="00CD3DAA"/>
    <w:rsid w:val="00CD4310"/>
    <w:rsid w:val="00CE3F9D"/>
    <w:rsid w:val="00CE5DB0"/>
    <w:rsid w:val="00CF736F"/>
    <w:rsid w:val="00CF7D3E"/>
    <w:rsid w:val="00D00B88"/>
    <w:rsid w:val="00D06711"/>
    <w:rsid w:val="00D1123D"/>
    <w:rsid w:val="00D12B39"/>
    <w:rsid w:val="00D12F83"/>
    <w:rsid w:val="00D1621F"/>
    <w:rsid w:val="00D168A3"/>
    <w:rsid w:val="00D17BC9"/>
    <w:rsid w:val="00D22B0B"/>
    <w:rsid w:val="00D24150"/>
    <w:rsid w:val="00D25476"/>
    <w:rsid w:val="00D26CE1"/>
    <w:rsid w:val="00D27FCF"/>
    <w:rsid w:val="00D3054D"/>
    <w:rsid w:val="00D30FA6"/>
    <w:rsid w:val="00D31718"/>
    <w:rsid w:val="00D424B4"/>
    <w:rsid w:val="00D44800"/>
    <w:rsid w:val="00D47017"/>
    <w:rsid w:val="00D50B74"/>
    <w:rsid w:val="00D525C0"/>
    <w:rsid w:val="00D56CB5"/>
    <w:rsid w:val="00D61361"/>
    <w:rsid w:val="00D64AC0"/>
    <w:rsid w:val="00D673A3"/>
    <w:rsid w:val="00D676D4"/>
    <w:rsid w:val="00D71B5E"/>
    <w:rsid w:val="00D7286D"/>
    <w:rsid w:val="00D7636B"/>
    <w:rsid w:val="00D81A1E"/>
    <w:rsid w:val="00D8258F"/>
    <w:rsid w:val="00D825EB"/>
    <w:rsid w:val="00D82BAC"/>
    <w:rsid w:val="00D84111"/>
    <w:rsid w:val="00D85339"/>
    <w:rsid w:val="00D86A76"/>
    <w:rsid w:val="00D87FAA"/>
    <w:rsid w:val="00D90B9F"/>
    <w:rsid w:val="00D9312A"/>
    <w:rsid w:val="00D952F5"/>
    <w:rsid w:val="00D96B66"/>
    <w:rsid w:val="00DA09A9"/>
    <w:rsid w:val="00DA2C19"/>
    <w:rsid w:val="00DA66CD"/>
    <w:rsid w:val="00DB4260"/>
    <w:rsid w:val="00DB6B36"/>
    <w:rsid w:val="00DB73BA"/>
    <w:rsid w:val="00DC10F7"/>
    <w:rsid w:val="00DC30B9"/>
    <w:rsid w:val="00DC3459"/>
    <w:rsid w:val="00DC5484"/>
    <w:rsid w:val="00DC5E04"/>
    <w:rsid w:val="00DC6058"/>
    <w:rsid w:val="00DC63C8"/>
    <w:rsid w:val="00DD0724"/>
    <w:rsid w:val="00DD1113"/>
    <w:rsid w:val="00DD4820"/>
    <w:rsid w:val="00DD4B86"/>
    <w:rsid w:val="00DD548F"/>
    <w:rsid w:val="00DD67D0"/>
    <w:rsid w:val="00DE17F5"/>
    <w:rsid w:val="00DE49E5"/>
    <w:rsid w:val="00DE5569"/>
    <w:rsid w:val="00DE5792"/>
    <w:rsid w:val="00DE7168"/>
    <w:rsid w:val="00DF003B"/>
    <w:rsid w:val="00DF46EF"/>
    <w:rsid w:val="00DF6294"/>
    <w:rsid w:val="00DF7E89"/>
    <w:rsid w:val="00E00339"/>
    <w:rsid w:val="00E02B49"/>
    <w:rsid w:val="00E0348D"/>
    <w:rsid w:val="00E034FB"/>
    <w:rsid w:val="00E04DD8"/>
    <w:rsid w:val="00E068AC"/>
    <w:rsid w:val="00E12E12"/>
    <w:rsid w:val="00E13363"/>
    <w:rsid w:val="00E133E1"/>
    <w:rsid w:val="00E14CF4"/>
    <w:rsid w:val="00E15B47"/>
    <w:rsid w:val="00E1745D"/>
    <w:rsid w:val="00E17F8B"/>
    <w:rsid w:val="00E317F1"/>
    <w:rsid w:val="00E31DDB"/>
    <w:rsid w:val="00E32D42"/>
    <w:rsid w:val="00E3582E"/>
    <w:rsid w:val="00E37C72"/>
    <w:rsid w:val="00E423B5"/>
    <w:rsid w:val="00E453CB"/>
    <w:rsid w:val="00E4695A"/>
    <w:rsid w:val="00E4776C"/>
    <w:rsid w:val="00E50B29"/>
    <w:rsid w:val="00E50E00"/>
    <w:rsid w:val="00E518FC"/>
    <w:rsid w:val="00E51C27"/>
    <w:rsid w:val="00E52B9A"/>
    <w:rsid w:val="00E559F8"/>
    <w:rsid w:val="00E60D93"/>
    <w:rsid w:val="00E61C84"/>
    <w:rsid w:val="00E636E3"/>
    <w:rsid w:val="00E70265"/>
    <w:rsid w:val="00E82B8B"/>
    <w:rsid w:val="00E87CD7"/>
    <w:rsid w:val="00E91F59"/>
    <w:rsid w:val="00E9511E"/>
    <w:rsid w:val="00E96CBE"/>
    <w:rsid w:val="00EA0D22"/>
    <w:rsid w:val="00EA44F2"/>
    <w:rsid w:val="00EA47AA"/>
    <w:rsid w:val="00EA5E29"/>
    <w:rsid w:val="00EA5F35"/>
    <w:rsid w:val="00EB0298"/>
    <w:rsid w:val="00EB051E"/>
    <w:rsid w:val="00EB19A3"/>
    <w:rsid w:val="00EB3765"/>
    <w:rsid w:val="00EB4C04"/>
    <w:rsid w:val="00EB6219"/>
    <w:rsid w:val="00EB671C"/>
    <w:rsid w:val="00EC0002"/>
    <w:rsid w:val="00ED2102"/>
    <w:rsid w:val="00ED6401"/>
    <w:rsid w:val="00EE0A71"/>
    <w:rsid w:val="00EE0E86"/>
    <w:rsid w:val="00EE2801"/>
    <w:rsid w:val="00EF53E4"/>
    <w:rsid w:val="00EF5DD0"/>
    <w:rsid w:val="00EF6809"/>
    <w:rsid w:val="00EF70DC"/>
    <w:rsid w:val="00F00800"/>
    <w:rsid w:val="00F05ADF"/>
    <w:rsid w:val="00F078B5"/>
    <w:rsid w:val="00F1193C"/>
    <w:rsid w:val="00F12189"/>
    <w:rsid w:val="00F12722"/>
    <w:rsid w:val="00F1294F"/>
    <w:rsid w:val="00F24068"/>
    <w:rsid w:val="00F248C7"/>
    <w:rsid w:val="00F24F30"/>
    <w:rsid w:val="00F311B9"/>
    <w:rsid w:val="00F31300"/>
    <w:rsid w:val="00F318B0"/>
    <w:rsid w:val="00F32B83"/>
    <w:rsid w:val="00F32D88"/>
    <w:rsid w:val="00F32DAF"/>
    <w:rsid w:val="00F33C5C"/>
    <w:rsid w:val="00F42773"/>
    <w:rsid w:val="00F433E0"/>
    <w:rsid w:val="00F457C8"/>
    <w:rsid w:val="00F5337C"/>
    <w:rsid w:val="00F564D1"/>
    <w:rsid w:val="00F63B21"/>
    <w:rsid w:val="00F674C2"/>
    <w:rsid w:val="00F67B5D"/>
    <w:rsid w:val="00F67D33"/>
    <w:rsid w:val="00F704BC"/>
    <w:rsid w:val="00F70838"/>
    <w:rsid w:val="00F738FA"/>
    <w:rsid w:val="00F75BA0"/>
    <w:rsid w:val="00F75C67"/>
    <w:rsid w:val="00F8207E"/>
    <w:rsid w:val="00F875BD"/>
    <w:rsid w:val="00F912D0"/>
    <w:rsid w:val="00F91A30"/>
    <w:rsid w:val="00F92AAA"/>
    <w:rsid w:val="00F92E37"/>
    <w:rsid w:val="00F972DE"/>
    <w:rsid w:val="00F973D6"/>
    <w:rsid w:val="00FA0E4E"/>
    <w:rsid w:val="00FA2B36"/>
    <w:rsid w:val="00FA4740"/>
    <w:rsid w:val="00FA4FC4"/>
    <w:rsid w:val="00FA5319"/>
    <w:rsid w:val="00FA5691"/>
    <w:rsid w:val="00FA58F5"/>
    <w:rsid w:val="00FB03CD"/>
    <w:rsid w:val="00FB17C1"/>
    <w:rsid w:val="00FB479D"/>
    <w:rsid w:val="00FB50B3"/>
    <w:rsid w:val="00FC0DD0"/>
    <w:rsid w:val="00FC47BB"/>
    <w:rsid w:val="00FC5135"/>
    <w:rsid w:val="00FC7301"/>
    <w:rsid w:val="00FC769A"/>
    <w:rsid w:val="00FD030E"/>
    <w:rsid w:val="00FD283A"/>
    <w:rsid w:val="00FD4716"/>
    <w:rsid w:val="00FD593D"/>
    <w:rsid w:val="00FD6D17"/>
    <w:rsid w:val="00FE61C2"/>
    <w:rsid w:val="00FE70A7"/>
    <w:rsid w:val="00FF0DB7"/>
    <w:rsid w:val="00FF45DC"/>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A4D24"/>
  <w15:docId w15:val="{1898305B-14BE-4219-AC07-A96FCC23E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C55"/>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4026"/>
    <w:pPr>
      <w:tabs>
        <w:tab w:val="center" w:pos="4680"/>
        <w:tab w:val="right" w:pos="9360"/>
      </w:tabs>
    </w:pPr>
  </w:style>
  <w:style w:type="character" w:customStyle="1" w:styleId="HeaderChar">
    <w:name w:val="Header Char"/>
    <w:basedOn w:val="DefaultParagraphFont"/>
    <w:link w:val="Header"/>
    <w:uiPriority w:val="99"/>
    <w:rsid w:val="00984026"/>
    <w:rPr>
      <w:rFonts w:ascii="Calibri" w:eastAsia="Calibri" w:hAnsi="Calibri" w:cs="Arial"/>
      <w:sz w:val="20"/>
      <w:szCs w:val="20"/>
    </w:rPr>
  </w:style>
  <w:style w:type="paragraph" w:styleId="Footer">
    <w:name w:val="footer"/>
    <w:basedOn w:val="Normal"/>
    <w:link w:val="FooterChar"/>
    <w:uiPriority w:val="99"/>
    <w:unhideWhenUsed/>
    <w:rsid w:val="00984026"/>
    <w:pPr>
      <w:tabs>
        <w:tab w:val="center" w:pos="4680"/>
        <w:tab w:val="right" w:pos="9360"/>
      </w:tabs>
    </w:pPr>
  </w:style>
  <w:style w:type="character" w:customStyle="1" w:styleId="FooterChar">
    <w:name w:val="Footer Char"/>
    <w:basedOn w:val="DefaultParagraphFont"/>
    <w:link w:val="Footer"/>
    <w:uiPriority w:val="99"/>
    <w:rsid w:val="00984026"/>
    <w:rPr>
      <w:rFonts w:ascii="Calibri" w:eastAsia="Calibri" w:hAnsi="Calibri" w:cs="Arial"/>
      <w:sz w:val="20"/>
      <w:szCs w:val="20"/>
    </w:rPr>
  </w:style>
  <w:style w:type="paragraph" w:styleId="ListParagraph">
    <w:name w:val="List Paragraph"/>
    <w:basedOn w:val="Normal"/>
    <w:uiPriority w:val="34"/>
    <w:qFormat/>
    <w:rsid w:val="00043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Su Sue</cp:lastModifiedBy>
  <cp:revision>3</cp:revision>
  <dcterms:created xsi:type="dcterms:W3CDTF">2023-01-12T02:22:00Z</dcterms:created>
  <dcterms:modified xsi:type="dcterms:W3CDTF">2023-01-18T01:59:00Z</dcterms:modified>
</cp:coreProperties>
</file>